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56233" w14:textId="77777777" w:rsidR="008842BB" w:rsidRDefault="00F33B45">
      <w:pPr>
        <w:jc w:val="center"/>
      </w:pPr>
      <w:r>
        <w:rPr>
          <w:b/>
        </w:rPr>
        <w:t>ENCUESTAS PARA INVESTIGACIÓN DE MERCADO</w:t>
      </w:r>
      <w:r>
        <w:rPr>
          <w:b/>
        </w:rPr>
        <w:br/>
        <w:t>PITILLOS COMESTIBLES (GREENTIPS)</w:t>
      </w:r>
    </w:p>
    <w:p w14:paraId="30B51A9E" w14:textId="77777777" w:rsidR="008842BB" w:rsidRDefault="008842BB"/>
    <w:p w14:paraId="2ECADBF1" w14:textId="77777777" w:rsidR="008842BB" w:rsidRDefault="00F33B45">
      <w:r>
        <w:rPr>
          <w:b/>
        </w:rPr>
        <w:t>ENCUESTA B2B – ESTABLECIMIENTOS Y EMPRESAS (versión corta)</w:t>
      </w:r>
    </w:p>
    <w:p w14:paraId="37647D66" w14:textId="54DF2F06" w:rsidR="008842BB" w:rsidRDefault="00F33B45">
      <w:proofErr w:type="spellStart"/>
      <w:r>
        <w:t>Duración</w:t>
      </w:r>
      <w:proofErr w:type="spellEnd"/>
      <w:r>
        <w:t xml:space="preserve"> </w:t>
      </w:r>
      <w:proofErr w:type="spellStart"/>
      <w:r>
        <w:t>estimada</w:t>
      </w:r>
      <w:proofErr w:type="spellEnd"/>
      <w:r>
        <w:t xml:space="preserve">: 6–8 </w:t>
      </w:r>
      <w:proofErr w:type="spellStart"/>
      <w:r>
        <w:t>minutos</w:t>
      </w:r>
      <w:proofErr w:type="spellEnd"/>
      <w:r>
        <w:t xml:space="preserve"> La </w:t>
      </w:r>
      <w:proofErr w:type="spellStart"/>
      <w:r>
        <w:t>información</w:t>
      </w:r>
      <w:proofErr w:type="spellEnd"/>
      <w:r>
        <w:t xml:space="preserve"> se </w:t>
      </w:r>
      <w:proofErr w:type="spellStart"/>
      <w:r>
        <w:t>usará</w:t>
      </w:r>
      <w:proofErr w:type="spellEnd"/>
      <w:r>
        <w:t xml:space="preserve"> con fines académicos y se analizará de forma agregada </w:t>
      </w:r>
    </w:p>
    <w:p w14:paraId="12944283" w14:textId="77777777" w:rsidR="008842BB" w:rsidRDefault="008842BB"/>
    <w:p w14:paraId="5CC86338" w14:textId="259822EE" w:rsidR="008842BB" w:rsidRDefault="00F33B45">
      <w:r>
        <w:rPr>
          <w:b/>
        </w:rPr>
        <w:t>SECCIÓN 1 FILTRO Y PERFIL DEL ESTABLECIMIENTO</w:t>
      </w:r>
    </w:p>
    <w:p w14:paraId="0E934E10" w14:textId="5880C379" w:rsidR="008842BB" w:rsidRDefault="00F33B45">
      <w:r>
        <w:rPr>
          <w:b/>
        </w:rPr>
        <w:t xml:space="preserve">1 ¿Su </w:t>
      </w:r>
      <w:proofErr w:type="spellStart"/>
      <w:r>
        <w:rPr>
          <w:b/>
        </w:rPr>
        <w:t>establecimiento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está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ubicado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Bucaramanga?</w:t>
      </w:r>
    </w:p>
    <w:p w14:paraId="714F00D5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7EDFF192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No</w:t>
      </w:r>
    </w:p>
    <w:p w14:paraId="70437A87" w14:textId="771C9283" w:rsidR="008842BB" w:rsidRDefault="00F33B45">
      <w:r>
        <w:rPr>
          <w:b/>
        </w:rPr>
        <w:t xml:space="preserve">2 </w:t>
      </w:r>
      <w:proofErr w:type="spellStart"/>
      <w:r>
        <w:rPr>
          <w:b/>
        </w:rPr>
        <w:t>Actividad</w:t>
      </w:r>
      <w:proofErr w:type="spellEnd"/>
      <w:r>
        <w:rPr>
          <w:b/>
        </w:rPr>
        <w:t xml:space="preserve"> principal del </w:t>
      </w:r>
      <w:proofErr w:type="spellStart"/>
      <w:r>
        <w:rPr>
          <w:b/>
        </w:rPr>
        <w:t>establecimiento</w:t>
      </w:r>
      <w:proofErr w:type="spellEnd"/>
    </w:p>
    <w:p w14:paraId="5E8A9791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Restaurante</w:t>
      </w:r>
      <w:proofErr w:type="spellEnd"/>
    </w:p>
    <w:p w14:paraId="05E57DD4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Cafetería / panadería</w:t>
      </w:r>
    </w:p>
    <w:p w14:paraId="5018F3EC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Bar / coctelería / discoteca</w:t>
      </w:r>
    </w:p>
    <w:p w14:paraId="685290A1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Hotel / alojamiento</w:t>
      </w:r>
    </w:p>
    <w:p w14:paraId="42835FE8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Catering / eventos</w:t>
      </w:r>
    </w:p>
    <w:p w14:paraId="450324F1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Distribuidor HORECA</w:t>
      </w:r>
    </w:p>
    <w:p w14:paraId="24AD0D57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Supermercado / retail</w:t>
      </w:r>
    </w:p>
    <w:p w14:paraId="1DE589A4" w14:textId="77777777" w:rsidR="008842BB" w:rsidRDefault="008842BB" w:rsidP="00DC7128">
      <w:pPr>
        <w:pStyle w:val="Listaconvietas"/>
        <w:numPr>
          <w:ilvl w:val="0"/>
          <w:numId w:val="0"/>
        </w:numPr>
        <w:ind w:left="360"/>
      </w:pPr>
    </w:p>
    <w:p w14:paraId="09DE138D" w14:textId="563EBDDC" w:rsidR="008842BB" w:rsidRDefault="00F33B45">
      <w:r>
        <w:rPr>
          <w:b/>
        </w:rPr>
        <w:t xml:space="preserve">4 </w:t>
      </w:r>
      <w:proofErr w:type="spellStart"/>
      <w:r>
        <w:rPr>
          <w:b/>
        </w:rPr>
        <w:t>Promedio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aproximado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bebidas</w:t>
      </w:r>
      <w:proofErr w:type="spellEnd"/>
      <w:r>
        <w:rPr>
          <w:b/>
        </w:rPr>
        <w:t xml:space="preserve"> servidas al día</w:t>
      </w:r>
    </w:p>
    <w:p w14:paraId="5C05B6EE" w14:textId="5CD2C3E7" w:rsidR="008842BB" w:rsidRDefault="00F33B45" w:rsidP="00FF6AF3">
      <w:pPr>
        <w:pStyle w:val="Listaconvietas"/>
        <w:numPr>
          <w:ilvl w:val="0"/>
          <w:numId w:val="7"/>
        </w:numPr>
      </w:pPr>
      <w:r>
        <w:t>Menos de 30</w:t>
      </w:r>
    </w:p>
    <w:p w14:paraId="6247BC26" w14:textId="3B2503E0" w:rsidR="008842BB" w:rsidRDefault="00F33B45" w:rsidP="00FF6AF3">
      <w:pPr>
        <w:pStyle w:val="Listaconvietas"/>
        <w:numPr>
          <w:ilvl w:val="0"/>
          <w:numId w:val="7"/>
        </w:numPr>
      </w:pPr>
      <w:r>
        <w:t>30–80</w:t>
      </w:r>
    </w:p>
    <w:p w14:paraId="7509E906" w14:textId="17AB74A2" w:rsidR="008842BB" w:rsidRDefault="00F33B45" w:rsidP="00FF6AF3">
      <w:pPr>
        <w:pStyle w:val="Listaconvietas"/>
        <w:numPr>
          <w:ilvl w:val="0"/>
          <w:numId w:val="7"/>
        </w:numPr>
      </w:pPr>
      <w:r>
        <w:t>81–150</w:t>
      </w:r>
    </w:p>
    <w:p w14:paraId="183D889D" w14:textId="27A62FCA" w:rsidR="008842BB" w:rsidRDefault="00F33B45" w:rsidP="00FF6AF3">
      <w:pPr>
        <w:pStyle w:val="Listaconvietas"/>
        <w:numPr>
          <w:ilvl w:val="0"/>
          <w:numId w:val="7"/>
        </w:numPr>
      </w:pPr>
      <w:r>
        <w:t>151–300</w:t>
      </w:r>
    </w:p>
    <w:p w14:paraId="0BAEA536" w14:textId="2D84100E" w:rsidR="008842BB" w:rsidRDefault="00F33B45" w:rsidP="00FF6AF3">
      <w:pPr>
        <w:pStyle w:val="Listaconvietas"/>
        <w:numPr>
          <w:ilvl w:val="0"/>
          <w:numId w:val="7"/>
        </w:numPr>
      </w:pPr>
      <w:r>
        <w:t>Más de 300</w:t>
      </w:r>
    </w:p>
    <w:p w14:paraId="4604C89B" w14:textId="5E9C9E73" w:rsidR="008842BB" w:rsidRDefault="00F33B45">
      <w:r>
        <w:rPr>
          <w:b/>
        </w:rPr>
        <w:t xml:space="preserve">SECCIÓN 2 USO ACTUAL DE PITILLOS </w:t>
      </w:r>
    </w:p>
    <w:p w14:paraId="4090C0CB" w14:textId="5FCF7F6E" w:rsidR="008842BB" w:rsidRDefault="00F33B45">
      <w:r>
        <w:rPr>
          <w:b/>
        </w:rPr>
        <w:t>5 ¿</w:t>
      </w:r>
      <w:proofErr w:type="spellStart"/>
      <w:r>
        <w:rPr>
          <w:b/>
        </w:rPr>
        <w:t>Actualmente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ofrece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pitillos</w:t>
      </w:r>
      <w:proofErr w:type="spellEnd"/>
      <w:r>
        <w:rPr>
          <w:b/>
        </w:rPr>
        <w:t xml:space="preserve"> al servir bebidas?</w:t>
      </w:r>
    </w:p>
    <w:p w14:paraId="53CC04EA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54E55C99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No</w:t>
      </w:r>
    </w:p>
    <w:p w14:paraId="7E1E4061" w14:textId="297B640E" w:rsidR="008842BB" w:rsidRDefault="00F33B45">
      <w:r>
        <w:rPr>
          <w:b/>
        </w:rPr>
        <w:t xml:space="preserve">6 </w:t>
      </w:r>
      <w:proofErr w:type="spellStart"/>
      <w:r>
        <w:rPr>
          <w:b/>
        </w:rPr>
        <w:t>Tipo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pitillo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usado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principalmente</w:t>
      </w:r>
      <w:proofErr w:type="spellEnd"/>
      <w:r>
        <w:rPr>
          <w:b/>
        </w:rPr>
        <w:t xml:space="preserve"> hoy</w:t>
      </w:r>
    </w:p>
    <w:p w14:paraId="26AB37D5" w14:textId="77777777" w:rsidR="008842BB" w:rsidRDefault="00F33B45" w:rsidP="005457C3">
      <w:pPr>
        <w:pStyle w:val="Listaconvietas"/>
        <w:numPr>
          <w:ilvl w:val="0"/>
          <w:numId w:val="0"/>
        </w:numPr>
      </w:pPr>
      <w:r>
        <w:lastRenderedPageBreak/>
        <w:t>• Papel</w:t>
      </w:r>
    </w:p>
    <w:p w14:paraId="1189AFA9" w14:textId="77777777" w:rsidR="008842BB" w:rsidRDefault="00F33B45" w:rsidP="005457C3">
      <w:pPr>
        <w:pStyle w:val="Listaconvietas"/>
        <w:numPr>
          <w:ilvl w:val="0"/>
          <w:numId w:val="0"/>
        </w:numPr>
      </w:pPr>
      <w:r>
        <w:t>• PLA / bioplástico</w:t>
      </w:r>
    </w:p>
    <w:p w14:paraId="6A24B298" w14:textId="77777777" w:rsidR="008842BB" w:rsidRDefault="00F33B45" w:rsidP="005457C3">
      <w:pPr>
        <w:pStyle w:val="Listaconvietas"/>
        <w:numPr>
          <w:ilvl w:val="0"/>
          <w:numId w:val="0"/>
        </w:numPr>
      </w:pPr>
      <w:r>
        <w:t>• Bambú</w:t>
      </w:r>
    </w:p>
    <w:p w14:paraId="1CE46702" w14:textId="77777777" w:rsidR="008842BB" w:rsidRDefault="00F33B45" w:rsidP="005457C3">
      <w:pPr>
        <w:pStyle w:val="Listaconvietas"/>
        <w:numPr>
          <w:ilvl w:val="0"/>
          <w:numId w:val="0"/>
        </w:numPr>
      </w:pPr>
      <w:r>
        <w:t>• Reutilizable (metal/vidrio/silicona)</w:t>
      </w:r>
    </w:p>
    <w:p w14:paraId="01507FE3" w14:textId="77777777" w:rsidR="008842BB" w:rsidRDefault="00F33B45" w:rsidP="005457C3">
      <w:pPr>
        <w:pStyle w:val="Listaconvietas"/>
        <w:numPr>
          <w:ilvl w:val="0"/>
          <w:numId w:val="0"/>
        </w:numPr>
      </w:pPr>
      <w:r>
        <w:t>• Plástico (inventario existente)</w:t>
      </w:r>
    </w:p>
    <w:p w14:paraId="0846D7DF" w14:textId="77777777" w:rsidR="00F33B45" w:rsidRDefault="00F33B45" w:rsidP="00F33B45">
      <w:pPr>
        <w:pStyle w:val="Listaconvietas"/>
        <w:numPr>
          <w:ilvl w:val="0"/>
          <w:numId w:val="0"/>
        </w:numPr>
      </w:pPr>
    </w:p>
    <w:p w14:paraId="20D44687" w14:textId="77777777" w:rsidR="00F33B45" w:rsidRDefault="00F33B45" w:rsidP="00F33B45">
      <w:pPr>
        <w:pStyle w:val="Listaconvietas"/>
        <w:numPr>
          <w:ilvl w:val="0"/>
          <w:numId w:val="0"/>
        </w:numPr>
        <w:ind w:left="360"/>
      </w:pPr>
    </w:p>
    <w:p w14:paraId="0AA27716" w14:textId="6A4071CF" w:rsidR="008842BB" w:rsidRDefault="00F33B45" w:rsidP="00DC7128">
      <w:pPr>
        <w:pStyle w:val="Listaconvietas"/>
        <w:numPr>
          <w:ilvl w:val="0"/>
          <w:numId w:val="0"/>
        </w:numPr>
      </w:pPr>
      <w:r w:rsidRPr="00F33B45">
        <w:rPr>
          <w:b/>
        </w:rPr>
        <w:t xml:space="preserve">7 </w:t>
      </w:r>
      <w:proofErr w:type="spellStart"/>
      <w:r w:rsidRPr="00F33B45">
        <w:rPr>
          <w:b/>
        </w:rPr>
        <w:t>Consumo</w:t>
      </w:r>
      <w:proofErr w:type="spellEnd"/>
      <w:r w:rsidRPr="00F33B45">
        <w:rPr>
          <w:b/>
        </w:rPr>
        <w:t xml:space="preserve"> </w:t>
      </w:r>
      <w:proofErr w:type="spellStart"/>
      <w:r w:rsidRPr="00F33B45">
        <w:rPr>
          <w:b/>
        </w:rPr>
        <w:t>mensual</w:t>
      </w:r>
      <w:proofErr w:type="spellEnd"/>
      <w:r w:rsidRPr="00F33B45">
        <w:rPr>
          <w:b/>
        </w:rPr>
        <w:t xml:space="preserve"> </w:t>
      </w:r>
      <w:proofErr w:type="spellStart"/>
      <w:r w:rsidRPr="00F33B45">
        <w:rPr>
          <w:b/>
        </w:rPr>
        <w:t>aproximado</w:t>
      </w:r>
      <w:proofErr w:type="spellEnd"/>
      <w:r w:rsidRPr="00F33B45">
        <w:rPr>
          <w:b/>
        </w:rPr>
        <w:t xml:space="preserve"> de pitillos (todas las referencias)</w:t>
      </w:r>
    </w:p>
    <w:p w14:paraId="625A048A" w14:textId="77777777" w:rsidR="008842BB" w:rsidRDefault="00F33B45" w:rsidP="00CC12C5">
      <w:pPr>
        <w:pStyle w:val="Listaconvietas"/>
        <w:numPr>
          <w:ilvl w:val="0"/>
          <w:numId w:val="0"/>
        </w:numPr>
      </w:pPr>
      <w:r>
        <w:t>• Menos de 500</w:t>
      </w:r>
    </w:p>
    <w:p w14:paraId="326D0214" w14:textId="4D76FDC9" w:rsidR="008842BB" w:rsidRDefault="00F33B45" w:rsidP="00CC12C5">
      <w:pPr>
        <w:pStyle w:val="Listaconvietas"/>
        <w:numPr>
          <w:ilvl w:val="0"/>
          <w:numId w:val="0"/>
        </w:numPr>
      </w:pPr>
      <w:r>
        <w:t>• 500–1000</w:t>
      </w:r>
    </w:p>
    <w:p w14:paraId="1AF596A1" w14:textId="495F4021" w:rsidR="008842BB" w:rsidRDefault="00F33B45" w:rsidP="00CC12C5">
      <w:pPr>
        <w:pStyle w:val="Listaconvietas"/>
        <w:numPr>
          <w:ilvl w:val="0"/>
          <w:numId w:val="0"/>
        </w:numPr>
      </w:pPr>
      <w:r>
        <w:t>• 1001–3000</w:t>
      </w:r>
    </w:p>
    <w:p w14:paraId="5AA05E67" w14:textId="409B2F09" w:rsidR="008842BB" w:rsidRDefault="00F33B45" w:rsidP="00CC12C5">
      <w:pPr>
        <w:pStyle w:val="Listaconvietas"/>
        <w:numPr>
          <w:ilvl w:val="0"/>
          <w:numId w:val="0"/>
        </w:numPr>
      </w:pPr>
      <w:r>
        <w:t>• 3001–5000</w:t>
      </w:r>
    </w:p>
    <w:p w14:paraId="55526CEF" w14:textId="6795AEFF" w:rsidR="008842BB" w:rsidRDefault="00F33B45" w:rsidP="00CC12C5">
      <w:pPr>
        <w:pStyle w:val="Listaconvietas"/>
        <w:numPr>
          <w:ilvl w:val="0"/>
          <w:numId w:val="0"/>
        </w:numPr>
      </w:pPr>
      <w:r>
        <w:t>• 5001–10000</w:t>
      </w:r>
    </w:p>
    <w:p w14:paraId="5629ECA8" w14:textId="74675E73" w:rsidR="008842BB" w:rsidRDefault="00F33B45" w:rsidP="00CC12C5">
      <w:pPr>
        <w:pStyle w:val="Listaconvietas"/>
        <w:numPr>
          <w:ilvl w:val="0"/>
          <w:numId w:val="0"/>
        </w:numPr>
      </w:pPr>
      <w:r>
        <w:t>• Más de 10000</w:t>
      </w:r>
    </w:p>
    <w:p w14:paraId="2168CF16" w14:textId="2B16F84A" w:rsidR="008842BB" w:rsidRDefault="008842BB" w:rsidP="00CC12C5">
      <w:pPr>
        <w:pStyle w:val="Listaconvietas"/>
        <w:numPr>
          <w:ilvl w:val="0"/>
          <w:numId w:val="0"/>
        </w:numPr>
      </w:pPr>
    </w:p>
    <w:p w14:paraId="4CDD419A" w14:textId="3C9F5E9C" w:rsidR="008842BB" w:rsidRDefault="00F33B45">
      <w:r>
        <w:rPr>
          <w:b/>
        </w:rPr>
        <w:t xml:space="preserve">8 Canal de </w:t>
      </w:r>
      <w:proofErr w:type="spellStart"/>
      <w:r>
        <w:rPr>
          <w:b/>
        </w:rPr>
        <w:t>compra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frecuente</w:t>
      </w:r>
      <w:proofErr w:type="spellEnd"/>
    </w:p>
    <w:p w14:paraId="00DB5303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Distribuidor</w:t>
      </w:r>
      <w:proofErr w:type="spellEnd"/>
      <w:r>
        <w:t xml:space="preserve"> local</w:t>
      </w:r>
    </w:p>
    <w:p w14:paraId="790C40E6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Mayorista</w:t>
      </w:r>
    </w:p>
    <w:p w14:paraId="6622BB34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Compras en línea</w:t>
      </w:r>
    </w:p>
    <w:p w14:paraId="5D74A4D0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Supermercado</w:t>
      </w:r>
    </w:p>
    <w:p w14:paraId="0B32B3DC" w14:textId="77777777" w:rsidR="00DC7128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Fabricante</w:t>
      </w:r>
      <w:proofErr w:type="spellEnd"/>
      <w:r>
        <w:t xml:space="preserve"> </w:t>
      </w:r>
      <w:proofErr w:type="spellStart"/>
      <w:r>
        <w:t>directo</w:t>
      </w:r>
      <w:proofErr w:type="spellEnd"/>
    </w:p>
    <w:p w14:paraId="589454F5" w14:textId="77777777" w:rsidR="00DC7128" w:rsidRDefault="00DC7128" w:rsidP="00DC7128">
      <w:pPr>
        <w:pStyle w:val="Listaconvietas"/>
        <w:numPr>
          <w:ilvl w:val="0"/>
          <w:numId w:val="0"/>
        </w:numPr>
        <w:ind w:left="360"/>
      </w:pPr>
    </w:p>
    <w:p w14:paraId="33F6A47C" w14:textId="332AB16D" w:rsidR="008842BB" w:rsidRDefault="00F33B45" w:rsidP="00DC7128">
      <w:pPr>
        <w:pStyle w:val="Listaconvietas"/>
        <w:numPr>
          <w:ilvl w:val="0"/>
          <w:numId w:val="0"/>
        </w:numPr>
        <w:rPr>
          <w:b/>
        </w:rPr>
      </w:pPr>
      <w:r w:rsidRPr="00DC7128">
        <w:rPr>
          <w:b/>
        </w:rPr>
        <w:t xml:space="preserve">9 </w:t>
      </w:r>
      <w:proofErr w:type="spellStart"/>
      <w:r w:rsidRPr="00DC7128">
        <w:rPr>
          <w:b/>
        </w:rPr>
        <w:t>Frecuencia</w:t>
      </w:r>
      <w:proofErr w:type="spellEnd"/>
      <w:r w:rsidRPr="00DC7128">
        <w:rPr>
          <w:b/>
        </w:rPr>
        <w:t xml:space="preserve"> de </w:t>
      </w:r>
      <w:proofErr w:type="spellStart"/>
      <w:r w:rsidRPr="00DC7128">
        <w:rPr>
          <w:b/>
        </w:rPr>
        <w:t>compra</w:t>
      </w:r>
      <w:proofErr w:type="spellEnd"/>
      <w:r w:rsidRPr="00DC7128">
        <w:rPr>
          <w:b/>
        </w:rPr>
        <w:t xml:space="preserve"> de </w:t>
      </w:r>
      <w:proofErr w:type="spellStart"/>
      <w:r w:rsidRPr="00DC7128">
        <w:rPr>
          <w:b/>
        </w:rPr>
        <w:t>pitillos</w:t>
      </w:r>
      <w:proofErr w:type="spellEnd"/>
    </w:p>
    <w:p w14:paraId="11089FA7" w14:textId="77777777" w:rsidR="00DC7128" w:rsidRDefault="00DC7128" w:rsidP="00DC7128">
      <w:pPr>
        <w:pStyle w:val="Listaconvietas"/>
        <w:numPr>
          <w:ilvl w:val="0"/>
          <w:numId w:val="0"/>
        </w:numPr>
      </w:pPr>
    </w:p>
    <w:p w14:paraId="5DF3A3CB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Semanal</w:t>
      </w:r>
      <w:proofErr w:type="spellEnd"/>
    </w:p>
    <w:p w14:paraId="66DF88B9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Quincenal</w:t>
      </w:r>
    </w:p>
    <w:p w14:paraId="288D0337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Mensual</w:t>
      </w:r>
    </w:p>
    <w:p w14:paraId="44C11EEF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Cada 2–3 meses</w:t>
      </w:r>
    </w:p>
    <w:p w14:paraId="3FCC9B61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bookmarkStart w:id="0" w:name="_Hlk222297886"/>
      <w:r>
        <w:t>Esporádica / según necesidad</w:t>
      </w:r>
    </w:p>
    <w:bookmarkEnd w:id="0"/>
    <w:p w14:paraId="2771A8F0" w14:textId="72B281C5" w:rsidR="008842BB" w:rsidRDefault="00F33B45">
      <w:r>
        <w:rPr>
          <w:b/>
        </w:rPr>
        <w:t xml:space="preserve">SECCIÓN 3 CRITERIOS DE DECISIÓN </w:t>
      </w:r>
    </w:p>
    <w:p w14:paraId="4E6ACAB7" w14:textId="2FBFEA53" w:rsidR="008842BB" w:rsidRDefault="00F33B45">
      <w:r>
        <w:rPr>
          <w:b/>
        </w:rPr>
        <w:t>10 ¿</w:t>
      </w:r>
      <w:proofErr w:type="spellStart"/>
      <w:r>
        <w:rPr>
          <w:b/>
        </w:rPr>
        <w:t>Conoce</w:t>
      </w:r>
      <w:proofErr w:type="spellEnd"/>
      <w:r>
        <w:rPr>
          <w:b/>
        </w:rPr>
        <w:t xml:space="preserve"> la Ley 2232 de 2022 (plásticos de un solo uso)?</w:t>
      </w:r>
    </w:p>
    <w:p w14:paraId="12A31D42" w14:textId="4FE29A45" w:rsidR="008842BB" w:rsidRDefault="00F33B45" w:rsidP="00FF6AF3">
      <w:pPr>
        <w:pStyle w:val="Listaconvietas"/>
        <w:numPr>
          <w:ilvl w:val="0"/>
          <w:numId w:val="7"/>
        </w:numPr>
      </w:pPr>
      <w:proofErr w:type="spellStart"/>
      <w:r>
        <w:t>Sí</w:t>
      </w:r>
      <w:proofErr w:type="spellEnd"/>
    </w:p>
    <w:p w14:paraId="16A61A29" w14:textId="434532F1" w:rsidR="008842BB" w:rsidRDefault="00F33B45" w:rsidP="00FF6AF3">
      <w:pPr>
        <w:pStyle w:val="Listaconvietas"/>
        <w:numPr>
          <w:ilvl w:val="0"/>
          <w:numId w:val="7"/>
        </w:numPr>
      </w:pPr>
      <w:r>
        <w:t>No</w:t>
      </w:r>
    </w:p>
    <w:p w14:paraId="7D465EAC" w14:textId="7727C6C3" w:rsidR="008842BB" w:rsidRDefault="00F33B45">
      <w:r>
        <w:rPr>
          <w:b/>
        </w:rPr>
        <w:t xml:space="preserve">11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compra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pitillos</w:t>
      </w:r>
      <w:proofErr w:type="spellEnd"/>
      <w:r>
        <w:rPr>
          <w:b/>
        </w:rPr>
        <w:t>, ¿</w:t>
      </w:r>
      <w:proofErr w:type="spellStart"/>
      <w:r>
        <w:rPr>
          <w:b/>
        </w:rPr>
        <w:t>qué</w:t>
      </w:r>
      <w:proofErr w:type="spellEnd"/>
      <w:r>
        <w:rPr>
          <w:b/>
        </w:rPr>
        <w:t xml:space="preserve"> factor pesa más para su establecimiento?</w:t>
      </w:r>
    </w:p>
    <w:p w14:paraId="2B582CE9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Precio</w:t>
      </w:r>
      <w:proofErr w:type="spellEnd"/>
    </w:p>
    <w:p w14:paraId="70BFAE46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Resistencia / calidad</w:t>
      </w:r>
    </w:p>
    <w:p w14:paraId="048DA626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lastRenderedPageBreak/>
        <w:t>• Cumplimiento normativo</w:t>
      </w:r>
    </w:p>
    <w:p w14:paraId="492BB6E0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Imagen sostenible</w:t>
      </w:r>
    </w:p>
    <w:p w14:paraId="2D139C9F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Disponibilidad / entrega</w:t>
      </w:r>
    </w:p>
    <w:p w14:paraId="646C5328" w14:textId="12E19234" w:rsidR="008842BB" w:rsidRDefault="00F33B45">
      <w:r>
        <w:rPr>
          <w:b/>
        </w:rPr>
        <w:t xml:space="preserve">12 </w:t>
      </w:r>
      <w:proofErr w:type="spellStart"/>
      <w:r>
        <w:rPr>
          <w:b/>
        </w:rPr>
        <w:t>Importancia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los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siguientes</w:t>
      </w:r>
      <w:proofErr w:type="spellEnd"/>
      <w:r>
        <w:rPr>
          <w:b/>
        </w:rPr>
        <w:t xml:space="preserve"> factores </w:t>
      </w:r>
    </w:p>
    <w:p w14:paraId="7D4C0630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Precio</w:t>
      </w:r>
      <w:proofErr w:type="spellEnd"/>
    </w:p>
    <w:p w14:paraId="68965A2B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Resistencia (que no se deshaga)</w:t>
      </w:r>
    </w:p>
    <w:p w14:paraId="6B0E11D7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Sostenibilidad</w:t>
      </w:r>
    </w:p>
    <w:p w14:paraId="15CF465E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Presentación / estética</w:t>
      </w:r>
    </w:p>
    <w:p w14:paraId="4BCB2EEF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Disponibilidad y tiempo de entrega</w:t>
      </w:r>
    </w:p>
    <w:p w14:paraId="4CD455CC" w14:textId="77777777" w:rsidR="008842BB" w:rsidRDefault="00F33B45" w:rsidP="00155D71">
      <w:pPr>
        <w:pStyle w:val="Listaconvietas"/>
        <w:numPr>
          <w:ilvl w:val="0"/>
          <w:numId w:val="0"/>
        </w:numPr>
      </w:pPr>
      <w:r>
        <w:t>• Inocuidad / certificaciones</w:t>
      </w:r>
    </w:p>
    <w:p w14:paraId="08EC5E30" w14:textId="50C01447" w:rsidR="008842BB" w:rsidRDefault="00F33B45">
      <w:r>
        <w:rPr>
          <w:b/>
        </w:rPr>
        <w:t xml:space="preserve">SECCIÓN 4 PITILLOS COMESTIBLES </w:t>
      </w:r>
    </w:p>
    <w:p w14:paraId="6EE5FA34" w14:textId="73D6C1A1" w:rsidR="008842BB" w:rsidRDefault="00F33B45">
      <w:proofErr w:type="spellStart"/>
      <w:r>
        <w:t>pitillos</w:t>
      </w:r>
      <w:proofErr w:type="spellEnd"/>
      <w:r>
        <w:t xml:space="preserve"> comestibles </w:t>
      </w:r>
      <w:proofErr w:type="spellStart"/>
      <w:r>
        <w:t>elaborados</w:t>
      </w:r>
      <w:proofErr w:type="spellEnd"/>
      <w:r>
        <w:t xml:space="preserve"> con ingredientes naturales; mantienen su forma 45–60 minutos en bebidas; pueden consumirse al final y no </w:t>
      </w:r>
      <w:proofErr w:type="spellStart"/>
      <w:r>
        <w:t>generan</w:t>
      </w:r>
      <w:proofErr w:type="spellEnd"/>
      <w:r>
        <w:t xml:space="preserve"> </w:t>
      </w:r>
      <w:proofErr w:type="spellStart"/>
      <w:r>
        <w:t>residuo</w:t>
      </w:r>
      <w:proofErr w:type="spellEnd"/>
    </w:p>
    <w:p w14:paraId="07BC8186" w14:textId="7A435FD8" w:rsidR="008842BB" w:rsidRDefault="00F33B45">
      <w:r>
        <w:rPr>
          <w:b/>
        </w:rPr>
        <w:t>13 ¿</w:t>
      </w:r>
      <w:proofErr w:type="spellStart"/>
      <w:r>
        <w:rPr>
          <w:b/>
        </w:rPr>
        <w:t>Qué</w:t>
      </w:r>
      <w:proofErr w:type="spellEnd"/>
      <w:r>
        <w:rPr>
          <w:b/>
        </w:rPr>
        <w:t xml:space="preserve"> tan probable </w:t>
      </w:r>
      <w:proofErr w:type="spellStart"/>
      <w:r>
        <w:rPr>
          <w:b/>
        </w:rPr>
        <w:t>es</w:t>
      </w:r>
      <w:proofErr w:type="spellEnd"/>
      <w:r>
        <w:rPr>
          <w:b/>
        </w:rPr>
        <w:t xml:space="preserve"> que su establecimiento los use si cumplen resistencia y disponibilidad?</w:t>
      </w:r>
    </w:p>
    <w:p w14:paraId="509944D3" w14:textId="73FEB9E3" w:rsidR="008842BB" w:rsidRDefault="00F33B45" w:rsidP="00FF6AF3">
      <w:pPr>
        <w:pStyle w:val="Listaconvietas"/>
        <w:numPr>
          <w:ilvl w:val="0"/>
          <w:numId w:val="7"/>
        </w:numPr>
      </w:pPr>
      <w:r>
        <w:t>Muy probable</w:t>
      </w:r>
    </w:p>
    <w:p w14:paraId="22F22C58" w14:textId="0E2E1DDF" w:rsidR="008842BB" w:rsidRDefault="00F33B45" w:rsidP="00FF6AF3">
      <w:pPr>
        <w:pStyle w:val="Listaconvietas"/>
        <w:numPr>
          <w:ilvl w:val="0"/>
          <w:numId w:val="7"/>
        </w:numPr>
      </w:pPr>
      <w:r>
        <w:t>Probable</w:t>
      </w:r>
    </w:p>
    <w:p w14:paraId="3F9BEFB4" w14:textId="1A3CB6C7" w:rsidR="008842BB" w:rsidRDefault="00F33B45" w:rsidP="00FF6AF3">
      <w:pPr>
        <w:pStyle w:val="Listaconvietas"/>
        <w:numPr>
          <w:ilvl w:val="0"/>
          <w:numId w:val="7"/>
        </w:numPr>
      </w:pPr>
      <w:r>
        <w:t>Poco probable</w:t>
      </w:r>
    </w:p>
    <w:p w14:paraId="5C47AE05" w14:textId="263C9DB4" w:rsidR="008842BB" w:rsidRDefault="00F33B45" w:rsidP="00FF6AF3">
      <w:pPr>
        <w:pStyle w:val="Listaconvietas"/>
        <w:numPr>
          <w:ilvl w:val="0"/>
          <w:numId w:val="7"/>
        </w:numPr>
      </w:pPr>
      <w:r>
        <w:t>Nada probable</w:t>
      </w:r>
    </w:p>
    <w:p w14:paraId="44EBE9A8" w14:textId="7E7AB8B6" w:rsidR="008842BB" w:rsidRDefault="00F33B45">
      <w:r>
        <w:rPr>
          <w:b/>
        </w:rPr>
        <w:t xml:space="preserve">14 Si </w:t>
      </w:r>
      <w:proofErr w:type="spellStart"/>
      <w:r>
        <w:rPr>
          <w:b/>
        </w:rPr>
        <w:t>los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adopta</w:t>
      </w:r>
      <w:proofErr w:type="spellEnd"/>
      <w:r>
        <w:rPr>
          <w:b/>
        </w:rPr>
        <w:t>, ¿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qué</w:t>
      </w:r>
      <w:proofErr w:type="spellEnd"/>
      <w:r>
        <w:rPr>
          <w:b/>
        </w:rPr>
        <w:t xml:space="preserve"> tipo de bebidas los implementaría primero? </w:t>
      </w:r>
    </w:p>
    <w:p w14:paraId="3B1327D7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Jugos</w:t>
      </w:r>
      <w:proofErr w:type="spellEnd"/>
      <w:r>
        <w:t xml:space="preserve"> / </w:t>
      </w:r>
      <w:proofErr w:type="spellStart"/>
      <w:r>
        <w:t>bebidas</w:t>
      </w:r>
      <w:proofErr w:type="spellEnd"/>
      <w:r>
        <w:t xml:space="preserve"> </w:t>
      </w:r>
      <w:proofErr w:type="spellStart"/>
      <w:r>
        <w:t>frías</w:t>
      </w:r>
      <w:proofErr w:type="spellEnd"/>
    </w:p>
    <w:p w14:paraId="68EC403D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Malteadas / smoothies</w:t>
      </w:r>
    </w:p>
    <w:p w14:paraId="4A695BE5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Café frío / té frío</w:t>
      </w:r>
    </w:p>
    <w:p w14:paraId="46F74412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Cocteles / bebidas alcohólicas</w:t>
      </w:r>
    </w:p>
    <w:p w14:paraId="16FB4540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Gaseosas</w:t>
      </w:r>
    </w:p>
    <w:p w14:paraId="409C7281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Otra</w:t>
      </w:r>
    </w:p>
    <w:p w14:paraId="4CE198ED" w14:textId="2187F607" w:rsidR="008842BB" w:rsidRDefault="00F33B45">
      <w:r>
        <w:rPr>
          <w:b/>
        </w:rPr>
        <w:t xml:space="preserve">16 </w:t>
      </w:r>
      <w:proofErr w:type="spellStart"/>
      <w:r>
        <w:rPr>
          <w:b/>
        </w:rPr>
        <w:t>Precio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aceptable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unidad</w:t>
      </w:r>
      <w:proofErr w:type="spellEnd"/>
      <w:r>
        <w:rPr>
          <w:b/>
        </w:rPr>
        <w:t xml:space="preserve"> </w:t>
      </w:r>
    </w:p>
    <w:p w14:paraId="7DD193DF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$150–$250</w:t>
      </w:r>
    </w:p>
    <w:p w14:paraId="6C22C7B9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$251–$350</w:t>
      </w:r>
    </w:p>
    <w:p w14:paraId="0D54EBD6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$351–$450</w:t>
      </w:r>
    </w:p>
    <w:p w14:paraId="0DE82C50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$451–$600</w:t>
      </w:r>
    </w:p>
    <w:p w14:paraId="1EF8BC0D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Solo si es menor a $150</w:t>
      </w:r>
    </w:p>
    <w:p w14:paraId="47530109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>• No compraría</w:t>
      </w:r>
    </w:p>
    <w:p w14:paraId="565B8697" w14:textId="77777777" w:rsidR="008842BB" w:rsidRDefault="00F33B45" w:rsidP="0082042F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Depende</w:t>
      </w:r>
      <w:proofErr w:type="spellEnd"/>
      <w:r>
        <w:t xml:space="preserve"> (solo con </w:t>
      </w:r>
      <w:proofErr w:type="spellStart"/>
      <w:r>
        <w:t>ventajas</w:t>
      </w:r>
      <w:proofErr w:type="spellEnd"/>
      <w:r>
        <w:t xml:space="preserve"> adicionales)</w:t>
      </w:r>
    </w:p>
    <w:p w14:paraId="10474445" w14:textId="680380FA" w:rsidR="008842BB" w:rsidRDefault="00F33B45">
      <w:r>
        <w:rPr>
          <w:b/>
        </w:rPr>
        <w:lastRenderedPageBreak/>
        <w:t xml:space="preserve">18 </w:t>
      </w:r>
      <w:proofErr w:type="spellStart"/>
      <w:r>
        <w:rPr>
          <w:b/>
        </w:rPr>
        <w:t>Presentación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preferida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compra</w:t>
      </w:r>
      <w:proofErr w:type="spellEnd"/>
    </w:p>
    <w:p w14:paraId="02C52266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Caja 100</w:t>
      </w:r>
    </w:p>
    <w:p w14:paraId="5FC561B1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Caja 250</w:t>
      </w:r>
    </w:p>
    <w:p w14:paraId="3241BDD0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Caja 500</w:t>
      </w:r>
    </w:p>
    <w:p w14:paraId="1F1B9E5F" w14:textId="3894A6A4" w:rsidR="008842BB" w:rsidRDefault="00F33B45" w:rsidP="00DC7128">
      <w:pPr>
        <w:pStyle w:val="Listaconvietas"/>
        <w:numPr>
          <w:ilvl w:val="0"/>
          <w:numId w:val="0"/>
        </w:numPr>
      </w:pPr>
      <w:r>
        <w:t>• Caja 1000</w:t>
      </w:r>
    </w:p>
    <w:p w14:paraId="019752C5" w14:textId="39C9A550" w:rsidR="008842BB" w:rsidRDefault="00F33B45">
      <w:r>
        <w:rPr>
          <w:b/>
        </w:rPr>
        <w:t xml:space="preserve">19 </w:t>
      </w:r>
      <w:proofErr w:type="spellStart"/>
      <w:r>
        <w:rPr>
          <w:b/>
        </w:rPr>
        <w:t>Tiempo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máximo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entrega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aceptable</w:t>
      </w:r>
      <w:proofErr w:type="spellEnd"/>
      <w:r>
        <w:rPr>
          <w:b/>
        </w:rPr>
        <w:t xml:space="preserve"> en Bucaramanga</w:t>
      </w:r>
    </w:p>
    <w:p w14:paraId="63121038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Mismo</w:t>
      </w:r>
      <w:proofErr w:type="spellEnd"/>
      <w:r>
        <w:t xml:space="preserve"> </w:t>
      </w:r>
      <w:proofErr w:type="spellStart"/>
      <w:r>
        <w:t>día</w:t>
      </w:r>
      <w:proofErr w:type="spellEnd"/>
    </w:p>
    <w:p w14:paraId="47052453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24–48 horas</w:t>
      </w:r>
    </w:p>
    <w:p w14:paraId="2B4F5C92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3–5 días</w:t>
      </w:r>
    </w:p>
    <w:p w14:paraId="1E9F0D68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Más de 5 días</w:t>
      </w:r>
    </w:p>
    <w:p w14:paraId="56D20361" w14:textId="7D47AD23" w:rsidR="008842BB" w:rsidRDefault="00F33B45">
      <w:r>
        <w:rPr>
          <w:b/>
        </w:rPr>
        <w:t xml:space="preserve">20 Resistencia </w:t>
      </w:r>
      <w:proofErr w:type="spellStart"/>
      <w:r>
        <w:rPr>
          <w:b/>
        </w:rPr>
        <w:t>mínima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esperada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la bebida</w:t>
      </w:r>
    </w:p>
    <w:p w14:paraId="7BC1410D" w14:textId="3C3082FC" w:rsidR="008842BB" w:rsidRDefault="00F33B45" w:rsidP="00FF6AF3">
      <w:pPr>
        <w:pStyle w:val="Listaconvietas"/>
        <w:numPr>
          <w:ilvl w:val="0"/>
          <w:numId w:val="8"/>
        </w:numPr>
      </w:pPr>
      <w:r>
        <w:t>30–45 min</w:t>
      </w:r>
    </w:p>
    <w:p w14:paraId="3FE989EE" w14:textId="2C1DE33A" w:rsidR="008842BB" w:rsidRDefault="00F33B45" w:rsidP="00FF6AF3">
      <w:pPr>
        <w:pStyle w:val="Listaconvietas"/>
        <w:numPr>
          <w:ilvl w:val="0"/>
          <w:numId w:val="8"/>
        </w:numPr>
      </w:pPr>
      <w:r>
        <w:t>45–60 min</w:t>
      </w:r>
    </w:p>
    <w:p w14:paraId="7D5D5330" w14:textId="11A2EE35" w:rsidR="008842BB" w:rsidRDefault="00F33B45" w:rsidP="00FF6AF3">
      <w:pPr>
        <w:pStyle w:val="Listaconvietas"/>
        <w:numPr>
          <w:ilvl w:val="0"/>
          <w:numId w:val="8"/>
        </w:numPr>
      </w:pPr>
      <w:r>
        <w:t>Más de 60 min</w:t>
      </w:r>
    </w:p>
    <w:p w14:paraId="004D4F94" w14:textId="1D82DCA9" w:rsidR="008842BB" w:rsidRDefault="00F33B45">
      <w:r>
        <w:rPr>
          <w:b/>
        </w:rPr>
        <w:t xml:space="preserve">21 </w:t>
      </w:r>
      <w:proofErr w:type="spellStart"/>
      <w:r>
        <w:rPr>
          <w:b/>
        </w:rPr>
        <w:t>Sabor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inicial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preferido</w:t>
      </w:r>
      <w:proofErr w:type="spellEnd"/>
      <w:r>
        <w:rPr>
          <w:b/>
        </w:rPr>
        <w:t xml:space="preserve"> </w:t>
      </w:r>
    </w:p>
    <w:p w14:paraId="6419EC9C" w14:textId="4058005C" w:rsidR="008842BB" w:rsidRDefault="00F33B45" w:rsidP="00FF6AF3">
      <w:pPr>
        <w:pStyle w:val="Listaconvietas"/>
        <w:numPr>
          <w:ilvl w:val="0"/>
          <w:numId w:val="9"/>
        </w:numPr>
      </w:pPr>
      <w:proofErr w:type="spellStart"/>
      <w:r>
        <w:t>Neutro</w:t>
      </w:r>
      <w:proofErr w:type="spellEnd"/>
      <w:r>
        <w:t xml:space="preserve"> (sin </w:t>
      </w:r>
      <w:proofErr w:type="spellStart"/>
      <w:r>
        <w:t>sabor</w:t>
      </w:r>
      <w:proofErr w:type="spellEnd"/>
      <w:r>
        <w:t>)</w:t>
      </w:r>
    </w:p>
    <w:p w14:paraId="5197106F" w14:textId="40A100EB" w:rsidR="008842BB" w:rsidRDefault="00F33B45" w:rsidP="00FF6AF3">
      <w:pPr>
        <w:pStyle w:val="Listaconvietas"/>
        <w:numPr>
          <w:ilvl w:val="0"/>
          <w:numId w:val="9"/>
        </w:numPr>
      </w:pPr>
      <w:r>
        <w:t xml:space="preserve">Limón / </w:t>
      </w:r>
      <w:proofErr w:type="spellStart"/>
      <w:r>
        <w:t>cítrico</w:t>
      </w:r>
      <w:proofErr w:type="spellEnd"/>
    </w:p>
    <w:p w14:paraId="475E2A04" w14:textId="7BAD02F8" w:rsidR="0082042F" w:rsidRDefault="00F33B45" w:rsidP="00FF6AF3">
      <w:pPr>
        <w:pStyle w:val="Listaconvietas"/>
        <w:numPr>
          <w:ilvl w:val="0"/>
          <w:numId w:val="9"/>
        </w:numPr>
      </w:pPr>
      <w:proofErr w:type="spellStart"/>
      <w:r>
        <w:t>Fresa</w:t>
      </w:r>
      <w:proofErr w:type="spellEnd"/>
      <w:r>
        <w:t xml:space="preserve"> / </w:t>
      </w:r>
      <w:proofErr w:type="spellStart"/>
      <w:r>
        <w:t>frutos</w:t>
      </w:r>
      <w:proofErr w:type="spellEnd"/>
      <w:r>
        <w:t xml:space="preserve"> </w:t>
      </w:r>
      <w:proofErr w:type="spellStart"/>
      <w:r>
        <w:t>rojo</w:t>
      </w:r>
      <w:r w:rsidR="0082042F">
        <w:t>s</w:t>
      </w:r>
      <w:proofErr w:type="spellEnd"/>
    </w:p>
    <w:p w14:paraId="5F42EEE6" w14:textId="3757EEDD" w:rsidR="008842BB" w:rsidRDefault="00F33B45" w:rsidP="00FF6AF3">
      <w:pPr>
        <w:pStyle w:val="Listaconvietas"/>
        <w:numPr>
          <w:ilvl w:val="0"/>
          <w:numId w:val="9"/>
        </w:numPr>
      </w:pPr>
      <w:r>
        <w:t>Chocolate</w:t>
      </w:r>
    </w:p>
    <w:p w14:paraId="25D3CA51" w14:textId="69DF2133" w:rsidR="008842BB" w:rsidRDefault="00F33B45" w:rsidP="00FF6AF3">
      <w:pPr>
        <w:pStyle w:val="Listaconvietas"/>
        <w:numPr>
          <w:ilvl w:val="0"/>
          <w:numId w:val="9"/>
        </w:numPr>
      </w:pPr>
      <w:r>
        <w:t>Canela</w:t>
      </w:r>
    </w:p>
    <w:p w14:paraId="49055A52" w14:textId="7EB9845E" w:rsidR="008842BB" w:rsidRDefault="00F33B45" w:rsidP="00FF6AF3">
      <w:pPr>
        <w:pStyle w:val="Listaconvietas"/>
        <w:numPr>
          <w:ilvl w:val="0"/>
          <w:numId w:val="9"/>
        </w:numPr>
      </w:pPr>
      <w:proofErr w:type="spellStart"/>
      <w:r>
        <w:t>Vainilla</w:t>
      </w:r>
      <w:proofErr w:type="spellEnd"/>
    </w:p>
    <w:p w14:paraId="6D66CDE8" w14:textId="4373570C" w:rsidR="008842BB" w:rsidRDefault="00F33B45" w:rsidP="00FF6AF3">
      <w:pPr>
        <w:pStyle w:val="Listaconvietas"/>
        <w:numPr>
          <w:ilvl w:val="0"/>
          <w:numId w:val="9"/>
        </w:numPr>
      </w:pPr>
      <w:r>
        <w:t>Menta</w:t>
      </w:r>
    </w:p>
    <w:p w14:paraId="1BF6407C" w14:textId="3ADF3B21" w:rsidR="008842BB" w:rsidRDefault="00F33B45" w:rsidP="00FF6AF3">
      <w:pPr>
        <w:pStyle w:val="Listaconvietas"/>
        <w:numPr>
          <w:ilvl w:val="0"/>
          <w:numId w:val="9"/>
        </w:numPr>
      </w:pPr>
      <w:r>
        <w:t>Café</w:t>
      </w:r>
    </w:p>
    <w:p w14:paraId="51148A9F" w14:textId="20EC3DAD" w:rsidR="008842BB" w:rsidRDefault="00F33B45" w:rsidP="00FF6AF3">
      <w:pPr>
        <w:pStyle w:val="Listaconvietas"/>
        <w:numPr>
          <w:ilvl w:val="0"/>
          <w:numId w:val="9"/>
        </w:numPr>
      </w:pPr>
      <w:proofErr w:type="spellStart"/>
      <w:r>
        <w:t>Otro</w:t>
      </w:r>
      <w:proofErr w:type="spellEnd"/>
    </w:p>
    <w:p w14:paraId="1C16CABC" w14:textId="115E619D" w:rsidR="008842BB" w:rsidRDefault="00F33B45">
      <w:r>
        <w:rPr>
          <w:b/>
        </w:rPr>
        <w:t>SECCIÓN 5 BARRERAS Y CONDICIONES COMERCIALES VIABILIDAD)</w:t>
      </w:r>
    </w:p>
    <w:p w14:paraId="316C4106" w14:textId="350E9E12" w:rsidR="008842BB" w:rsidRDefault="00F33B45">
      <w:r>
        <w:rPr>
          <w:b/>
        </w:rPr>
        <w:t>22 Principal barrera para adoptarlos</w:t>
      </w:r>
    </w:p>
    <w:p w14:paraId="325D3C6E" w14:textId="065A0EC2" w:rsidR="008842BB" w:rsidRDefault="00F33B45" w:rsidP="00FF6AF3">
      <w:pPr>
        <w:pStyle w:val="Listaconvietas"/>
        <w:numPr>
          <w:ilvl w:val="0"/>
          <w:numId w:val="10"/>
        </w:numPr>
      </w:pPr>
      <w:proofErr w:type="spellStart"/>
      <w:r>
        <w:t>Precio</w:t>
      </w:r>
      <w:proofErr w:type="spellEnd"/>
    </w:p>
    <w:p w14:paraId="3DE41271" w14:textId="30865C21" w:rsidR="008842BB" w:rsidRDefault="00F33B45" w:rsidP="00FF6AF3">
      <w:pPr>
        <w:pStyle w:val="Listaconvietas"/>
        <w:numPr>
          <w:ilvl w:val="0"/>
          <w:numId w:val="10"/>
        </w:numPr>
      </w:pPr>
      <w:r>
        <w:t>Dudas sobre resistencia</w:t>
      </w:r>
    </w:p>
    <w:p w14:paraId="71A441A7" w14:textId="2D893967" w:rsidR="008842BB" w:rsidRDefault="00F33B45" w:rsidP="00FF6AF3">
      <w:pPr>
        <w:pStyle w:val="Listaconvietas"/>
        <w:numPr>
          <w:ilvl w:val="0"/>
          <w:numId w:val="10"/>
        </w:numPr>
      </w:pPr>
      <w:proofErr w:type="spellStart"/>
      <w:r>
        <w:t>Aceptación</w:t>
      </w:r>
      <w:proofErr w:type="spellEnd"/>
      <w:r>
        <w:t xml:space="preserve"> del </w:t>
      </w:r>
      <w:proofErr w:type="spellStart"/>
      <w:r>
        <w:t>cliente</w:t>
      </w:r>
      <w:proofErr w:type="spellEnd"/>
      <w:r>
        <w:t xml:space="preserve"> final</w:t>
      </w:r>
    </w:p>
    <w:p w14:paraId="4577A43F" w14:textId="046BEEFA" w:rsidR="008842BB" w:rsidRDefault="00F33B45" w:rsidP="00FF6AF3">
      <w:pPr>
        <w:pStyle w:val="Listaconvietas"/>
        <w:numPr>
          <w:ilvl w:val="0"/>
          <w:numId w:val="10"/>
        </w:numPr>
      </w:pPr>
      <w:r>
        <w:t xml:space="preserve">Vida </w:t>
      </w:r>
      <w:proofErr w:type="spellStart"/>
      <w:r>
        <w:t>útil</w:t>
      </w:r>
      <w:proofErr w:type="spellEnd"/>
      <w:r>
        <w:t xml:space="preserve"> / </w:t>
      </w:r>
      <w:proofErr w:type="spellStart"/>
      <w:r>
        <w:t>almacenamiento</w:t>
      </w:r>
      <w:proofErr w:type="spellEnd"/>
    </w:p>
    <w:p w14:paraId="19E4D30A" w14:textId="3BBB9608" w:rsidR="008842BB" w:rsidRDefault="00F33B45" w:rsidP="00FF6AF3">
      <w:pPr>
        <w:pStyle w:val="Listaconvietas"/>
        <w:numPr>
          <w:ilvl w:val="0"/>
          <w:numId w:val="10"/>
        </w:numPr>
      </w:pPr>
      <w:proofErr w:type="spellStart"/>
      <w:r>
        <w:t>Disponibilidad</w:t>
      </w:r>
      <w:proofErr w:type="spellEnd"/>
      <w:r>
        <w:t xml:space="preserve"> </w:t>
      </w:r>
      <w:proofErr w:type="spellStart"/>
      <w:r>
        <w:t>constante</w:t>
      </w:r>
      <w:proofErr w:type="spellEnd"/>
    </w:p>
    <w:p w14:paraId="7A80EB6A" w14:textId="26778700" w:rsidR="008842BB" w:rsidRDefault="00F33B45" w:rsidP="00FF6AF3">
      <w:pPr>
        <w:pStyle w:val="Listaconvietas"/>
        <w:numPr>
          <w:ilvl w:val="0"/>
          <w:numId w:val="10"/>
        </w:numPr>
      </w:pPr>
      <w:proofErr w:type="spellStart"/>
      <w:r>
        <w:t>Otra</w:t>
      </w:r>
      <w:proofErr w:type="spellEnd"/>
    </w:p>
    <w:p w14:paraId="3ED437F8" w14:textId="77777777" w:rsidR="008842BB" w:rsidRDefault="008842BB" w:rsidP="00F33B45"/>
    <w:p w14:paraId="6E7405AC" w14:textId="13E2C254" w:rsidR="008842BB" w:rsidRDefault="00F33B45">
      <w:r>
        <w:rPr>
          <w:b/>
        </w:rPr>
        <w:lastRenderedPageBreak/>
        <w:t xml:space="preserve">24 ¿Le </w:t>
      </w:r>
      <w:proofErr w:type="spellStart"/>
      <w:r>
        <w:rPr>
          <w:b/>
        </w:rPr>
        <w:t>interesaría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personalizar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pitillos</w:t>
      </w:r>
      <w:proofErr w:type="spellEnd"/>
      <w:r>
        <w:rPr>
          <w:b/>
        </w:rPr>
        <w:t xml:space="preserve"> (logo/colores) para su marca o eventos?</w:t>
      </w:r>
    </w:p>
    <w:p w14:paraId="563063AF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196D2098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No</w:t>
      </w:r>
    </w:p>
    <w:p w14:paraId="45B9D6F9" w14:textId="0A0D01F1" w:rsidR="00DC7128" w:rsidRDefault="00F33B45">
      <w:pPr>
        <w:rPr>
          <w:b/>
        </w:rPr>
      </w:pPr>
      <w:r>
        <w:rPr>
          <w:b/>
        </w:rPr>
        <w:t xml:space="preserve"> S</w:t>
      </w:r>
      <w:r w:rsidRPr="00DC7128">
        <w:rPr>
          <w:b/>
          <w:highlight w:val="yellow"/>
        </w:rPr>
        <w:t xml:space="preserve">i </w:t>
      </w:r>
      <w:proofErr w:type="spellStart"/>
      <w:r w:rsidRPr="00DC7128">
        <w:rPr>
          <w:b/>
          <w:highlight w:val="yellow"/>
        </w:rPr>
        <w:t>respondió</w:t>
      </w:r>
      <w:proofErr w:type="spellEnd"/>
      <w:r w:rsidRPr="00DC7128">
        <w:rPr>
          <w:b/>
          <w:highlight w:val="yellow"/>
        </w:rPr>
        <w:t xml:space="preserve"> “</w:t>
      </w:r>
      <w:proofErr w:type="spellStart"/>
      <w:r w:rsidRPr="00DC7128">
        <w:rPr>
          <w:b/>
          <w:highlight w:val="yellow"/>
        </w:rPr>
        <w:t>Sí</w:t>
      </w:r>
      <w:proofErr w:type="spellEnd"/>
      <w:r w:rsidRPr="00DC7128">
        <w:rPr>
          <w:b/>
          <w:highlight w:val="yellow"/>
        </w:rPr>
        <w:t xml:space="preserve">” </w:t>
      </w:r>
      <w:proofErr w:type="spellStart"/>
      <w:r w:rsidRPr="00DC7128">
        <w:rPr>
          <w:b/>
          <w:highlight w:val="yellow"/>
        </w:rPr>
        <w:t>en</w:t>
      </w:r>
      <w:proofErr w:type="spellEnd"/>
      <w:r w:rsidRPr="00DC7128">
        <w:rPr>
          <w:b/>
          <w:highlight w:val="yellow"/>
        </w:rPr>
        <w:t xml:space="preserve"> la anterior:</w:t>
      </w:r>
    </w:p>
    <w:p w14:paraId="0A882FE7" w14:textId="61F351FA" w:rsidR="008842BB" w:rsidRDefault="00F33B45">
      <w:r>
        <w:rPr>
          <w:b/>
        </w:rPr>
        <w:t xml:space="preserve"> </w:t>
      </w:r>
      <w:r w:rsidR="00DC7128">
        <w:rPr>
          <w:b/>
        </w:rPr>
        <w:t xml:space="preserve">25 </w:t>
      </w:r>
      <w:r>
        <w:rPr>
          <w:b/>
        </w:rPr>
        <w:t>¿</w:t>
      </w:r>
      <w:proofErr w:type="spellStart"/>
      <w:r>
        <w:rPr>
          <w:b/>
        </w:rPr>
        <w:t>cuánto</w:t>
      </w:r>
      <w:proofErr w:type="spellEnd"/>
      <w:r>
        <w:rPr>
          <w:b/>
        </w:rPr>
        <w:t xml:space="preserve"> extra </w:t>
      </w:r>
      <w:proofErr w:type="spellStart"/>
      <w:r>
        <w:rPr>
          <w:b/>
        </w:rPr>
        <w:t>pagaría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personalización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por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caja</w:t>
      </w:r>
      <w:proofErr w:type="spellEnd"/>
      <w:r>
        <w:rPr>
          <w:b/>
        </w:rPr>
        <w:t xml:space="preserve"> de 100)?</w:t>
      </w:r>
    </w:p>
    <w:p w14:paraId="630BFBB0" w14:textId="77777777" w:rsidR="008842BB" w:rsidRDefault="008842BB" w:rsidP="00DC7128">
      <w:pPr>
        <w:pStyle w:val="Listaconvietas"/>
        <w:numPr>
          <w:ilvl w:val="0"/>
          <w:numId w:val="0"/>
        </w:numPr>
        <w:ind w:left="360"/>
      </w:pPr>
    </w:p>
    <w:p w14:paraId="5DC37A75" w14:textId="34A3D9D8" w:rsidR="008842BB" w:rsidRDefault="00F33B45" w:rsidP="00FF6AF3">
      <w:pPr>
        <w:pStyle w:val="Listaconvietas"/>
        <w:numPr>
          <w:ilvl w:val="0"/>
          <w:numId w:val="11"/>
        </w:numPr>
      </w:pPr>
      <w:r>
        <w:t>$5000–$10000</w:t>
      </w:r>
    </w:p>
    <w:p w14:paraId="2F3DCD72" w14:textId="32B39376" w:rsidR="008842BB" w:rsidRDefault="00F33B45" w:rsidP="00FF6AF3">
      <w:pPr>
        <w:pStyle w:val="Listaconvietas"/>
        <w:numPr>
          <w:ilvl w:val="0"/>
          <w:numId w:val="11"/>
        </w:numPr>
      </w:pPr>
      <w:r>
        <w:t>$10001–$20000</w:t>
      </w:r>
    </w:p>
    <w:p w14:paraId="70FF5A50" w14:textId="2E2CF3AE" w:rsidR="008842BB" w:rsidRDefault="00F33B45" w:rsidP="00FF6AF3">
      <w:pPr>
        <w:pStyle w:val="Listaconvietas"/>
        <w:numPr>
          <w:ilvl w:val="0"/>
          <w:numId w:val="11"/>
        </w:numPr>
      </w:pPr>
      <w:r>
        <w:t>$20001–$40000</w:t>
      </w:r>
    </w:p>
    <w:p w14:paraId="0F38AF58" w14:textId="0D8D3494" w:rsidR="008842BB" w:rsidRDefault="00F33B45" w:rsidP="00FF6AF3">
      <w:pPr>
        <w:pStyle w:val="Listaconvietas"/>
        <w:numPr>
          <w:ilvl w:val="0"/>
          <w:numId w:val="11"/>
        </w:numPr>
      </w:pPr>
      <w:r>
        <w:t>Más de $40000</w:t>
      </w:r>
    </w:p>
    <w:p w14:paraId="0CAB7540" w14:textId="158B6CED" w:rsidR="008842BB" w:rsidRDefault="00F33B45">
      <w:r>
        <w:rPr>
          <w:b/>
        </w:rPr>
        <w:t xml:space="preserve">26 </w:t>
      </w:r>
      <w:proofErr w:type="spellStart"/>
      <w:r>
        <w:rPr>
          <w:b/>
        </w:rPr>
        <w:t>Plazo</w:t>
      </w:r>
      <w:proofErr w:type="spellEnd"/>
      <w:r>
        <w:rPr>
          <w:b/>
        </w:rPr>
        <w:t xml:space="preserve"> para </w:t>
      </w:r>
      <w:proofErr w:type="spellStart"/>
      <w:r>
        <w:rPr>
          <w:b/>
        </w:rPr>
        <w:t>implementar</w:t>
      </w:r>
      <w:proofErr w:type="spellEnd"/>
      <w:r>
        <w:rPr>
          <w:b/>
        </w:rPr>
        <w:t xml:space="preserve"> </w:t>
      </w:r>
    </w:p>
    <w:p w14:paraId="138E1822" w14:textId="77777777" w:rsidR="008842BB" w:rsidRDefault="00F33B45">
      <w:pPr>
        <w:pStyle w:val="Listaconvietas"/>
      </w:pPr>
      <w:r>
        <w:t xml:space="preserve">• 0–1 </w:t>
      </w:r>
      <w:proofErr w:type="spellStart"/>
      <w:r>
        <w:t>mes</w:t>
      </w:r>
      <w:proofErr w:type="spellEnd"/>
    </w:p>
    <w:p w14:paraId="4D409895" w14:textId="77777777" w:rsidR="008842BB" w:rsidRDefault="00F33B45">
      <w:pPr>
        <w:pStyle w:val="Listaconvietas"/>
      </w:pPr>
      <w:r>
        <w:t>• 1–3 meses</w:t>
      </w:r>
    </w:p>
    <w:p w14:paraId="422A69DD" w14:textId="77777777" w:rsidR="008842BB" w:rsidRDefault="00F33B45">
      <w:pPr>
        <w:pStyle w:val="Listaconvietas"/>
      </w:pPr>
      <w:r>
        <w:t>• 3–6 meses</w:t>
      </w:r>
    </w:p>
    <w:p w14:paraId="702C260A" w14:textId="77777777" w:rsidR="008842BB" w:rsidRDefault="00F33B45" w:rsidP="00F33B45">
      <w:pPr>
        <w:pStyle w:val="Listaconvietas"/>
      </w:pPr>
      <w:r>
        <w:t>• Más de 6 meses</w:t>
      </w:r>
      <w:r>
        <w:br w:type="page"/>
      </w:r>
    </w:p>
    <w:p w14:paraId="68BC36E8" w14:textId="77777777" w:rsidR="008842BB" w:rsidRDefault="00F33B45">
      <w:r>
        <w:rPr>
          <w:b/>
        </w:rPr>
        <w:lastRenderedPageBreak/>
        <w:t>ENCUESTA B2C – CONSUMIDOR FINAL (versión corta)</w:t>
      </w:r>
    </w:p>
    <w:p w14:paraId="17934411" w14:textId="04BE066D" w:rsidR="008842BB" w:rsidRDefault="00F33B45">
      <w:proofErr w:type="spellStart"/>
      <w:r>
        <w:t>Duración</w:t>
      </w:r>
      <w:proofErr w:type="spellEnd"/>
      <w:r>
        <w:t xml:space="preserve"> </w:t>
      </w:r>
      <w:proofErr w:type="spellStart"/>
      <w:r>
        <w:t>estimada</w:t>
      </w:r>
      <w:proofErr w:type="spellEnd"/>
      <w:r>
        <w:t xml:space="preserve">: 4–6 </w:t>
      </w:r>
      <w:proofErr w:type="spellStart"/>
      <w:r>
        <w:t>minutos</w:t>
      </w:r>
      <w:proofErr w:type="spellEnd"/>
      <w:r>
        <w:t xml:space="preserve"> La </w:t>
      </w:r>
      <w:proofErr w:type="spellStart"/>
      <w:r>
        <w:t>información</w:t>
      </w:r>
      <w:proofErr w:type="spellEnd"/>
      <w:r>
        <w:t xml:space="preserve"> se </w:t>
      </w:r>
      <w:proofErr w:type="spellStart"/>
      <w:r>
        <w:t>usará</w:t>
      </w:r>
      <w:proofErr w:type="spellEnd"/>
      <w:r>
        <w:t xml:space="preserve"> con fines </w:t>
      </w:r>
      <w:proofErr w:type="spellStart"/>
      <w:r>
        <w:t>académicos</w:t>
      </w:r>
      <w:proofErr w:type="spellEnd"/>
      <w:r>
        <w:t xml:space="preserve"> y se </w:t>
      </w:r>
      <w:proofErr w:type="spellStart"/>
      <w:r>
        <w:t>analizará</w:t>
      </w:r>
      <w:proofErr w:type="spellEnd"/>
      <w:r>
        <w:t xml:space="preserve"> de forma </w:t>
      </w:r>
      <w:proofErr w:type="spellStart"/>
      <w:r>
        <w:t>agregada</w:t>
      </w:r>
      <w:proofErr w:type="spellEnd"/>
    </w:p>
    <w:p w14:paraId="2B1A7CA0" w14:textId="77777777" w:rsidR="008842BB" w:rsidRDefault="008842BB"/>
    <w:p w14:paraId="322BD5B3" w14:textId="401FD642" w:rsidR="008842BB" w:rsidRDefault="00F33B45">
      <w:r>
        <w:rPr>
          <w:b/>
        </w:rPr>
        <w:t>SECCIÓN 1 FILTRO</w:t>
      </w:r>
    </w:p>
    <w:p w14:paraId="56B20A1E" w14:textId="206B75E6" w:rsidR="008842BB" w:rsidRDefault="00F33B45">
      <w:r>
        <w:rPr>
          <w:b/>
        </w:rPr>
        <w:t xml:space="preserve">1 ¿Vive </w:t>
      </w:r>
      <w:proofErr w:type="spellStart"/>
      <w:r>
        <w:rPr>
          <w:b/>
        </w:rPr>
        <w:t>actualmente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Bucaramanga?</w:t>
      </w:r>
    </w:p>
    <w:p w14:paraId="538F46CC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3A9BE27E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No</w:t>
      </w:r>
    </w:p>
    <w:p w14:paraId="094CCDAC" w14:textId="45B82EAA" w:rsidR="008842BB" w:rsidRDefault="00F33B45">
      <w:r>
        <w:rPr>
          <w:b/>
        </w:rPr>
        <w:t xml:space="preserve">2 </w:t>
      </w:r>
      <w:proofErr w:type="spellStart"/>
      <w:r>
        <w:rPr>
          <w:b/>
        </w:rPr>
        <w:t>Edad</w:t>
      </w:r>
      <w:proofErr w:type="spellEnd"/>
    </w:p>
    <w:p w14:paraId="24D855BC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18–24</w:t>
      </w:r>
    </w:p>
    <w:p w14:paraId="1A5DDA2D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25–34</w:t>
      </w:r>
    </w:p>
    <w:p w14:paraId="1D87B1C3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35–44</w:t>
      </w:r>
    </w:p>
    <w:p w14:paraId="79BB4F44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45–54</w:t>
      </w:r>
    </w:p>
    <w:p w14:paraId="21DCE435" w14:textId="77777777" w:rsidR="008842BB" w:rsidRDefault="00F33B45" w:rsidP="00DC7128">
      <w:pPr>
        <w:pStyle w:val="Listaconvietas"/>
        <w:numPr>
          <w:ilvl w:val="0"/>
          <w:numId w:val="0"/>
        </w:numPr>
      </w:pPr>
      <w:r>
        <w:t>• 55 o más</w:t>
      </w:r>
    </w:p>
    <w:p w14:paraId="322B8C83" w14:textId="15518E8C" w:rsidR="008842BB" w:rsidRDefault="00F33B45">
      <w:r>
        <w:rPr>
          <w:b/>
        </w:rPr>
        <w:t xml:space="preserve">SECCIÓN 2 PERFIL DE CONSUMO </w:t>
      </w:r>
    </w:p>
    <w:p w14:paraId="4BBA4D77" w14:textId="0F19A375" w:rsidR="008842BB" w:rsidRDefault="00F33B45">
      <w:r>
        <w:rPr>
          <w:b/>
        </w:rPr>
        <w:t xml:space="preserve">4 </w:t>
      </w:r>
      <w:proofErr w:type="spellStart"/>
      <w:r>
        <w:rPr>
          <w:b/>
        </w:rPr>
        <w:t>Frecuencia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consumo</w:t>
      </w:r>
      <w:proofErr w:type="spellEnd"/>
      <w:r>
        <w:rPr>
          <w:b/>
        </w:rPr>
        <w:t xml:space="preserve"> de bebidas en cafeterías/restaurantes</w:t>
      </w:r>
    </w:p>
    <w:p w14:paraId="742C64C8" w14:textId="183338D1" w:rsidR="008842BB" w:rsidRDefault="00F33B45" w:rsidP="00FF6AF3">
      <w:pPr>
        <w:pStyle w:val="Listaconvietas"/>
        <w:numPr>
          <w:ilvl w:val="0"/>
          <w:numId w:val="12"/>
        </w:numPr>
      </w:pPr>
      <w:proofErr w:type="spellStart"/>
      <w:r>
        <w:t>Diario</w:t>
      </w:r>
      <w:proofErr w:type="spellEnd"/>
    </w:p>
    <w:p w14:paraId="662335C7" w14:textId="6372A1E2" w:rsidR="008842BB" w:rsidRDefault="00F33B45" w:rsidP="00FF6AF3">
      <w:pPr>
        <w:pStyle w:val="Listaconvietas"/>
        <w:numPr>
          <w:ilvl w:val="0"/>
          <w:numId w:val="12"/>
        </w:numPr>
      </w:pPr>
      <w:r>
        <w:t>3–5 veces por semana</w:t>
      </w:r>
    </w:p>
    <w:p w14:paraId="6FD30D80" w14:textId="3FB94966" w:rsidR="008842BB" w:rsidRDefault="00F33B45" w:rsidP="00FF6AF3">
      <w:pPr>
        <w:pStyle w:val="Listaconvietas"/>
        <w:numPr>
          <w:ilvl w:val="0"/>
          <w:numId w:val="12"/>
        </w:numPr>
      </w:pPr>
      <w:r>
        <w:t xml:space="preserve">1–2 </w:t>
      </w:r>
      <w:proofErr w:type="spellStart"/>
      <w:r>
        <w:t>veces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semana</w:t>
      </w:r>
      <w:proofErr w:type="spellEnd"/>
    </w:p>
    <w:p w14:paraId="0EB9CB28" w14:textId="4241A6EB" w:rsidR="008842BB" w:rsidRDefault="00F33B45" w:rsidP="00FF6AF3">
      <w:pPr>
        <w:pStyle w:val="Listaconvietas"/>
        <w:numPr>
          <w:ilvl w:val="0"/>
          <w:numId w:val="12"/>
        </w:numPr>
      </w:pPr>
      <w:r>
        <w:t xml:space="preserve">1–3 </w:t>
      </w:r>
      <w:proofErr w:type="spellStart"/>
      <w:r>
        <w:t>veces</w:t>
      </w:r>
      <w:proofErr w:type="spellEnd"/>
      <w:r>
        <w:t xml:space="preserve"> al </w:t>
      </w:r>
      <w:proofErr w:type="spellStart"/>
      <w:r>
        <w:t>mes</w:t>
      </w:r>
      <w:proofErr w:type="spellEnd"/>
    </w:p>
    <w:p w14:paraId="08B3877D" w14:textId="6BAD6F8B" w:rsidR="008842BB" w:rsidRDefault="00F33B45" w:rsidP="00FF6AF3">
      <w:pPr>
        <w:pStyle w:val="Listaconvietas"/>
        <w:numPr>
          <w:ilvl w:val="0"/>
          <w:numId w:val="12"/>
        </w:numPr>
      </w:pPr>
      <w:proofErr w:type="spellStart"/>
      <w:r>
        <w:t>Casi</w:t>
      </w:r>
      <w:proofErr w:type="spellEnd"/>
      <w:r>
        <w:t xml:space="preserve"> </w:t>
      </w:r>
      <w:proofErr w:type="spellStart"/>
      <w:r>
        <w:t>nunca</w:t>
      </w:r>
      <w:proofErr w:type="spellEnd"/>
    </w:p>
    <w:p w14:paraId="6A618499" w14:textId="581A10D6" w:rsidR="008842BB" w:rsidRDefault="00F33B45">
      <w:r>
        <w:rPr>
          <w:b/>
        </w:rPr>
        <w:t>5 ¿</w:t>
      </w:r>
      <w:proofErr w:type="spellStart"/>
      <w:r>
        <w:rPr>
          <w:b/>
        </w:rPr>
        <w:t>Usa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pitillos</w:t>
      </w:r>
      <w:proofErr w:type="spellEnd"/>
      <w:r>
        <w:rPr>
          <w:b/>
        </w:rPr>
        <w:t xml:space="preserve"> al </w:t>
      </w:r>
      <w:proofErr w:type="spellStart"/>
      <w:r>
        <w:rPr>
          <w:b/>
        </w:rPr>
        <w:t>consumir</w:t>
      </w:r>
      <w:proofErr w:type="spellEnd"/>
      <w:r>
        <w:rPr>
          <w:b/>
        </w:rPr>
        <w:t xml:space="preserve"> bebidas?</w:t>
      </w:r>
    </w:p>
    <w:p w14:paraId="4C0BFD78" w14:textId="6C9C640D" w:rsidR="008842BB" w:rsidRDefault="00F33B45" w:rsidP="00FF6AF3">
      <w:pPr>
        <w:pStyle w:val="Listaconvietas"/>
        <w:numPr>
          <w:ilvl w:val="0"/>
          <w:numId w:val="13"/>
        </w:numPr>
      </w:pPr>
      <w:proofErr w:type="spellStart"/>
      <w:r>
        <w:t>Sí</w:t>
      </w:r>
      <w:proofErr w:type="spellEnd"/>
      <w:r>
        <w:t xml:space="preserve">, con </w:t>
      </w:r>
      <w:proofErr w:type="spellStart"/>
      <w:r>
        <w:t>frecuencia</w:t>
      </w:r>
      <w:proofErr w:type="spellEnd"/>
    </w:p>
    <w:p w14:paraId="0307C209" w14:textId="4BDF8F94" w:rsidR="008842BB" w:rsidRDefault="00F33B45" w:rsidP="00FF6AF3">
      <w:pPr>
        <w:pStyle w:val="Listaconvietas"/>
        <w:numPr>
          <w:ilvl w:val="0"/>
          <w:numId w:val="13"/>
        </w:numPr>
      </w:pPr>
      <w:r>
        <w:t xml:space="preserve">A </w:t>
      </w:r>
      <w:proofErr w:type="spellStart"/>
      <w:r>
        <w:t>veces</w:t>
      </w:r>
      <w:proofErr w:type="spellEnd"/>
    </w:p>
    <w:p w14:paraId="5BAB73C9" w14:textId="5A940ADD" w:rsidR="008842BB" w:rsidRDefault="00F33B45" w:rsidP="00FF6AF3">
      <w:pPr>
        <w:pStyle w:val="Listaconvietas"/>
        <w:numPr>
          <w:ilvl w:val="0"/>
          <w:numId w:val="13"/>
        </w:numPr>
      </w:pPr>
      <w:proofErr w:type="spellStart"/>
      <w:r>
        <w:t>Casi</w:t>
      </w:r>
      <w:proofErr w:type="spellEnd"/>
      <w:r>
        <w:t xml:space="preserve"> </w:t>
      </w:r>
      <w:proofErr w:type="spellStart"/>
      <w:r>
        <w:t>nunca</w:t>
      </w:r>
      <w:proofErr w:type="spellEnd"/>
    </w:p>
    <w:p w14:paraId="5B85DFC7" w14:textId="7C71A1EA" w:rsidR="008842BB" w:rsidRDefault="00F33B45" w:rsidP="00FF6AF3">
      <w:pPr>
        <w:pStyle w:val="Listaconvietas"/>
        <w:numPr>
          <w:ilvl w:val="0"/>
          <w:numId w:val="13"/>
        </w:numPr>
      </w:pPr>
      <w:proofErr w:type="spellStart"/>
      <w:r>
        <w:t>Nunca</w:t>
      </w:r>
      <w:proofErr w:type="spellEnd"/>
    </w:p>
    <w:p w14:paraId="39E6CC81" w14:textId="017FFF14" w:rsidR="008842BB" w:rsidRDefault="00F33B45">
      <w:r>
        <w:rPr>
          <w:b/>
        </w:rPr>
        <w:t>6 ¿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contexto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pitillos</w:t>
      </w:r>
      <w:proofErr w:type="spellEnd"/>
      <w:r>
        <w:rPr>
          <w:b/>
        </w:rPr>
        <w:t xml:space="preserve"> con mayor frecuencia?</w:t>
      </w:r>
    </w:p>
    <w:p w14:paraId="4B704DB5" w14:textId="1EE45855" w:rsidR="008842BB" w:rsidRDefault="00F33B45" w:rsidP="00FF6AF3">
      <w:pPr>
        <w:pStyle w:val="Listaconvietas"/>
        <w:numPr>
          <w:ilvl w:val="0"/>
          <w:numId w:val="14"/>
        </w:numPr>
      </w:pPr>
      <w:r>
        <w:t>En casa</w:t>
      </w:r>
    </w:p>
    <w:p w14:paraId="1B1F2DB7" w14:textId="7339E839" w:rsidR="00DC7128" w:rsidRDefault="00DC7128" w:rsidP="00FF6AF3">
      <w:pPr>
        <w:pStyle w:val="Listaconvietas"/>
        <w:numPr>
          <w:ilvl w:val="0"/>
          <w:numId w:val="14"/>
        </w:numPr>
      </w:pPr>
      <w:proofErr w:type="spellStart"/>
      <w:r>
        <w:t>R</w:t>
      </w:r>
      <w:r w:rsidRPr="00DC7128">
        <w:t>estaurantes</w:t>
      </w:r>
      <w:proofErr w:type="spellEnd"/>
    </w:p>
    <w:p w14:paraId="184B6BBB" w14:textId="6BA4B7AC" w:rsidR="00DC7128" w:rsidRDefault="00F33B45" w:rsidP="00FF6AF3">
      <w:pPr>
        <w:pStyle w:val="Listaconvietas"/>
        <w:numPr>
          <w:ilvl w:val="0"/>
          <w:numId w:val="14"/>
        </w:numPr>
      </w:pPr>
      <w:proofErr w:type="spellStart"/>
      <w:r>
        <w:t>En</w:t>
      </w:r>
      <w:proofErr w:type="spellEnd"/>
      <w:r>
        <w:t xml:space="preserve"> </w:t>
      </w:r>
      <w:proofErr w:type="spellStart"/>
      <w:r w:rsidR="00FF6AF3">
        <w:t>cafeterí</w:t>
      </w:r>
      <w:r w:rsidR="00DC7128">
        <w:t>as</w:t>
      </w:r>
      <w:proofErr w:type="spellEnd"/>
      <w:r w:rsidR="00DC7128" w:rsidRPr="00DC7128">
        <w:t>/</w:t>
      </w:r>
      <w:r w:rsidR="00DC7128">
        <w:t xml:space="preserve"> </w:t>
      </w:r>
      <w:proofErr w:type="spellStart"/>
      <w:r w:rsidR="00DC7128">
        <w:t>Panaderias</w:t>
      </w:r>
      <w:proofErr w:type="spellEnd"/>
      <w:r w:rsidR="00DC7128">
        <w:t xml:space="preserve"> </w:t>
      </w:r>
    </w:p>
    <w:p w14:paraId="127A9D1A" w14:textId="3B2F75D0" w:rsidR="00DC7128" w:rsidRDefault="00DC7128" w:rsidP="00FF6AF3">
      <w:pPr>
        <w:pStyle w:val="Listaconvietas"/>
        <w:numPr>
          <w:ilvl w:val="0"/>
          <w:numId w:val="14"/>
        </w:numPr>
      </w:pPr>
      <w:proofErr w:type="spellStart"/>
      <w:r>
        <w:t>En</w:t>
      </w:r>
      <w:proofErr w:type="spellEnd"/>
      <w:r>
        <w:t xml:space="preserve"> Bares</w:t>
      </w:r>
      <w:r w:rsidRPr="00DC7128">
        <w:t>/</w:t>
      </w:r>
      <w:r>
        <w:t xml:space="preserve"> </w:t>
      </w:r>
      <w:proofErr w:type="spellStart"/>
      <w:r>
        <w:t>Discotecas</w:t>
      </w:r>
      <w:proofErr w:type="spellEnd"/>
      <w:r>
        <w:t xml:space="preserve"> </w:t>
      </w:r>
    </w:p>
    <w:p w14:paraId="01A9C01B" w14:textId="24DA7BAA" w:rsidR="008842BB" w:rsidRDefault="00F33B45" w:rsidP="00FF6AF3">
      <w:pPr>
        <w:pStyle w:val="Listaconvietas"/>
        <w:numPr>
          <w:ilvl w:val="0"/>
          <w:numId w:val="14"/>
        </w:numPr>
      </w:pPr>
      <w:proofErr w:type="spellStart"/>
      <w:r>
        <w:t>En</w:t>
      </w:r>
      <w:proofErr w:type="spellEnd"/>
      <w:r>
        <w:t xml:space="preserve"> </w:t>
      </w:r>
      <w:proofErr w:type="spellStart"/>
      <w:r w:rsidR="00DC7128">
        <w:t>Centros</w:t>
      </w:r>
      <w:proofErr w:type="spellEnd"/>
      <w:r w:rsidR="00DC7128">
        <w:t xml:space="preserve"> </w:t>
      </w:r>
      <w:proofErr w:type="spellStart"/>
      <w:r w:rsidR="00DC7128">
        <w:t>comerciales</w:t>
      </w:r>
      <w:proofErr w:type="spellEnd"/>
      <w:r w:rsidR="00DC7128" w:rsidRPr="00DC7128">
        <w:t>/</w:t>
      </w:r>
      <w:proofErr w:type="spellStart"/>
      <w:r w:rsidR="00DC7128">
        <w:t>Plazoletas</w:t>
      </w:r>
      <w:proofErr w:type="spellEnd"/>
      <w:r w:rsidR="00DC7128">
        <w:t xml:space="preserve"> </w:t>
      </w:r>
    </w:p>
    <w:p w14:paraId="28EF6270" w14:textId="0448AC7F" w:rsidR="00DC7128" w:rsidRDefault="00DC7128" w:rsidP="00FF6AF3">
      <w:pPr>
        <w:pStyle w:val="Listaconvietas"/>
        <w:numPr>
          <w:ilvl w:val="0"/>
          <w:numId w:val="14"/>
        </w:numPr>
      </w:pPr>
      <w:proofErr w:type="spellStart"/>
      <w:r>
        <w:lastRenderedPageBreak/>
        <w:t>Domicilio</w:t>
      </w:r>
      <w:proofErr w:type="spellEnd"/>
      <w:r w:rsidRPr="00DC7128">
        <w:t>/</w:t>
      </w:r>
      <w:r>
        <w:t xml:space="preserve">Para </w:t>
      </w:r>
      <w:proofErr w:type="spellStart"/>
      <w:r>
        <w:t>llevar</w:t>
      </w:r>
      <w:proofErr w:type="spellEnd"/>
      <w:r>
        <w:t xml:space="preserve"> </w:t>
      </w:r>
    </w:p>
    <w:p w14:paraId="683B82CE" w14:textId="06F0C2AD" w:rsidR="008842BB" w:rsidRDefault="00F33B45" w:rsidP="00FF6AF3">
      <w:pPr>
        <w:pStyle w:val="Listaconvietas"/>
        <w:numPr>
          <w:ilvl w:val="0"/>
          <w:numId w:val="14"/>
        </w:numPr>
      </w:pPr>
      <w:r>
        <w:t xml:space="preserve">No </w:t>
      </w:r>
      <w:proofErr w:type="spellStart"/>
      <w:r>
        <w:t>uso</w:t>
      </w:r>
      <w:proofErr w:type="spellEnd"/>
      <w:r>
        <w:t xml:space="preserve"> </w:t>
      </w:r>
      <w:proofErr w:type="spellStart"/>
      <w:r>
        <w:t>pitillos</w:t>
      </w:r>
      <w:proofErr w:type="spellEnd"/>
    </w:p>
    <w:p w14:paraId="062A34AC" w14:textId="628A1760" w:rsidR="00DC7128" w:rsidRDefault="00DC7128" w:rsidP="00FF6AF3">
      <w:pPr>
        <w:pStyle w:val="Listaconvietas"/>
        <w:numPr>
          <w:ilvl w:val="0"/>
          <w:numId w:val="14"/>
        </w:numPr>
      </w:pPr>
      <w:proofErr w:type="spellStart"/>
      <w:r>
        <w:t>otro</w:t>
      </w:r>
      <w:proofErr w:type="spellEnd"/>
    </w:p>
    <w:p w14:paraId="4E15FF1D" w14:textId="3F3636E7" w:rsidR="008842BB" w:rsidRDefault="00F33B45">
      <w:r>
        <w:rPr>
          <w:b/>
        </w:rPr>
        <w:t xml:space="preserve">7 </w:t>
      </w:r>
      <w:proofErr w:type="spellStart"/>
      <w:r>
        <w:rPr>
          <w:b/>
        </w:rPr>
        <w:t>Bebidas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pitillo</w:t>
      </w:r>
      <w:proofErr w:type="spellEnd"/>
      <w:r>
        <w:rPr>
          <w:b/>
        </w:rPr>
        <w:t xml:space="preserve"> </w:t>
      </w:r>
    </w:p>
    <w:p w14:paraId="4CAD45C5" w14:textId="2D65EDDE" w:rsidR="008842BB" w:rsidRDefault="00F33B45" w:rsidP="00FF6AF3">
      <w:pPr>
        <w:pStyle w:val="Listaconvietas"/>
        <w:numPr>
          <w:ilvl w:val="0"/>
          <w:numId w:val="15"/>
        </w:numPr>
      </w:pPr>
      <w:proofErr w:type="spellStart"/>
      <w:r>
        <w:t>Jugos</w:t>
      </w:r>
      <w:proofErr w:type="spellEnd"/>
      <w:r>
        <w:t xml:space="preserve"> / </w:t>
      </w:r>
      <w:proofErr w:type="spellStart"/>
      <w:r>
        <w:t>batidos</w:t>
      </w:r>
      <w:proofErr w:type="spellEnd"/>
    </w:p>
    <w:p w14:paraId="2E5A6BE9" w14:textId="3A632A9A" w:rsidR="008842BB" w:rsidRDefault="00F33B45" w:rsidP="00FF6AF3">
      <w:pPr>
        <w:pStyle w:val="Listaconvietas"/>
        <w:numPr>
          <w:ilvl w:val="0"/>
          <w:numId w:val="15"/>
        </w:numPr>
      </w:pPr>
      <w:proofErr w:type="spellStart"/>
      <w:r>
        <w:t>Gaseosas</w:t>
      </w:r>
      <w:proofErr w:type="spellEnd"/>
    </w:p>
    <w:p w14:paraId="5DEA9F36" w14:textId="09661E54" w:rsidR="008842BB" w:rsidRDefault="00F33B45" w:rsidP="00FF6AF3">
      <w:pPr>
        <w:pStyle w:val="Listaconvietas"/>
        <w:numPr>
          <w:ilvl w:val="0"/>
          <w:numId w:val="15"/>
        </w:numPr>
      </w:pPr>
      <w:r>
        <w:t>Café frío</w:t>
      </w:r>
    </w:p>
    <w:p w14:paraId="0CEAC518" w14:textId="2DA641D3" w:rsidR="008842BB" w:rsidRDefault="00F33B45" w:rsidP="00FF6AF3">
      <w:pPr>
        <w:pStyle w:val="Listaconvietas"/>
        <w:numPr>
          <w:ilvl w:val="0"/>
          <w:numId w:val="15"/>
        </w:numPr>
      </w:pPr>
      <w:proofErr w:type="spellStart"/>
      <w:r>
        <w:t>Malteadas</w:t>
      </w:r>
      <w:proofErr w:type="spellEnd"/>
      <w:r>
        <w:t xml:space="preserve"> / smoothies</w:t>
      </w:r>
    </w:p>
    <w:p w14:paraId="2597E178" w14:textId="5E38162A" w:rsidR="008842BB" w:rsidRDefault="00F33B45" w:rsidP="00FF6AF3">
      <w:pPr>
        <w:pStyle w:val="Listaconvietas"/>
        <w:numPr>
          <w:ilvl w:val="0"/>
          <w:numId w:val="15"/>
        </w:numPr>
      </w:pPr>
      <w:proofErr w:type="spellStart"/>
      <w:r>
        <w:t>Cocteles</w:t>
      </w:r>
      <w:proofErr w:type="spellEnd"/>
    </w:p>
    <w:p w14:paraId="4EB17177" w14:textId="28B73348" w:rsidR="008842BB" w:rsidRDefault="00F33B45" w:rsidP="00FF6AF3">
      <w:pPr>
        <w:pStyle w:val="Listaconvietas"/>
        <w:numPr>
          <w:ilvl w:val="0"/>
          <w:numId w:val="15"/>
        </w:numPr>
      </w:pPr>
      <w:r>
        <w:t>Agua</w:t>
      </w:r>
    </w:p>
    <w:p w14:paraId="085AB6E7" w14:textId="17372BD3" w:rsidR="008842BB" w:rsidRDefault="00F33B45" w:rsidP="00FF6AF3">
      <w:pPr>
        <w:pStyle w:val="Listaconvietas"/>
        <w:numPr>
          <w:ilvl w:val="0"/>
          <w:numId w:val="15"/>
        </w:numPr>
      </w:pPr>
      <w:proofErr w:type="spellStart"/>
      <w:r>
        <w:t>Otra</w:t>
      </w:r>
      <w:proofErr w:type="spellEnd"/>
    </w:p>
    <w:p w14:paraId="1B277923" w14:textId="1C0D33B7" w:rsidR="008842BB" w:rsidRDefault="00F33B45">
      <w:r>
        <w:rPr>
          <w:b/>
        </w:rPr>
        <w:t xml:space="preserve">SECCIÓN 3 </w:t>
      </w:r>
      <w:bookmarkStart w:id="1" w:name="_Hlk222301865"/>
      <w:r>
        <w:rPr>
          <w:b/>
        </w:rPr>
        <w:t>ALTERNATIVAS Y PERCEPCIÓN AMBIENTAL</w:t>
      </w:r>
      <w:bookmarkEnd w:id="1"/>
    </w:p>
    <w:p w14:paraId="545EF68D" w14:textId="4185B1AC" w:rsidR="008842BB" w:rsidRDefault="00F33B45">
      <w:r>
        <w:rPr>
          <w:b/>
        </w:rPr>
        <w:t>8 ¿</w:t>
      </w:r>
      <w:proofErr w:type="spellStart"/>
      <w:r>
        <w:rPr>
          <w:b/>
        </w:rPr>
        <w:t>Conoce</w:t>
      </w:r>
      <w:proofErr w:type="spellEnd"/>
      <w:r>
        <w:rPr>
          <w:b/>
        </w:rPr>
        <w:t xml:space="preserve"> la Ley 2232 de 2022 (plásticos de un solo uso)?</w:t>
      </w:r>
    </w:p>
    <w:p w14:paraId="65F90AEE" w14:textId="77777777" w:rsidR="008842BB" w:rsidRDefault="00F33B45" w:rsidP="00A6193A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1E254120" w14:textId="77777777" w:rsidR="008842BB" w:rsidRDefault="00F33B45" w:rsidP="00A6193A">
      <w:pPr>
        <w:pStyle w:val="Listaconvietas"/>
        <w:numPr>
          <w:ilvl w:val="0"/>
          <w:numId w:val="0"/>
        </w:numPr>
      </w:pPr>
      <w:r>
        <w:t>• No</w:t>
      </w:r>
    </w:p>
    <w:p w14:paraId="16403B59" w14:textId="77777777" w:rsidR="008842BB" w:rsidRDefault="008842BB" w:rsidP="00F33B45">
      <w:pPr>
        <w:pStyle w:val="Listaconvietas"/>
        <w:numPr>
          <w:ilvl w:val="0"/>
          <w:numId w:val="0"/>
        </w:numPr>
        <w:ind w:left="360"/>
      </w:pPr>
    </w:p>
    <w:p w14:paraId="39318D30" w14:textId="6727AA9A" w:rsidR="008842BB" w:rsidRDefault="00F33B45" w:rsidP="00AD439D">
      <w:pPr>
        <w:jc w:val="both"/>
      </w:pPr>
      <w:r>
        <w:rPr>
          <w:b/>
        </w:rPr>
        <w:t xml:space="preserve">9 </w:t>
      </w:r>
      <w:proofErr w:type="spellStart"/>
      <w:r>
        <w:rPr>
          <w:b/>
        </w:rPr>
        <w:t>Experiencia</w:t>
      </w:r>
      <w:proofErr w:type="spellEnd"/>
      <w:r>
        <w:rPr>
          <w:b/>
        </w:rPr>
        <w:t xml:space="preserve"> con </w:t>
      </w:r>
      <w:proofErr w:type="spellStart"/>
      <w:r>
        <w:rPr>
          <w:b/>
        </w:rPr>
        <w:t>pitillos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alternativos</w:t>
      </w:r>
      <w:proofErr w:type="spellEnd"/>
      <w:r>
        <w:rPr>
          <w:b/>
        </w:rPr>
        <w:t xml:space="preserve"> (papel/bambú/PLA)</w:t>
      </w:r>
    </w:p>
    <w:p w14:paraId="1C1EBCAA" w14:textId="0F4B5931" w:rsidR="008842BB" w:rsidRDefault="00F33B45" w:rsidP="00FF6AF3">
      <w:pPr>
        <w:pStyle w:val="Listaconvietas"/>
        <w:numPr>
          <w:ilvl w:val="0"/>
          <w:numId w:val="16"/>
        </w:numPr>
      </w:pPr>
      <w:r>
        <w:t>Buena</w:t>
      </w:r>
    </w:p>
    <w:p w14:paraId="623886CB" w14:textId="719544CF" w:rsidR="008842BB" w:rsidRDefault="00F33B45" w:rsidP="00FF6AF3">
      <w:pPr>
        <w:pStyle w:val="Listaconvietas"/>
        <w:numPr>
          <w:ilvl w:val="0"/>
          <w:numId w:val="16"/>
        </w:numPr>
      </w:pPr>
      <w:r>
        <w:t>Regular</w:t>
      </w:r>
    </w:p>
    <w:p w14:paraId="2D980D10" w14:textId="067DAB18" w:rsidR="008842BB" w:rsidRDefault="00F33B45" w:rsidP="00FF6AF3">
      <w:pPr>
        <w:pStyle w:val="Listaconvietas"/>
        <w:numPr>
          <w:ilvl w:val="0"/>
          <w:numId w:val="16"/>
        </w:numPr>
      </w:pPr>
      <w:r>
        <w:t>Mala</w:t>
      </w:r>
    </w:p>
    <w:p w14:paraId="3D39E732" w14:textId="1E196ECB" w:rsidR="008842BB" w:rsidRDefault="00F33B45" w:rsidP="00FF6AF3">
      <w:pPr>
        <w:pStyle w:val="Listaconvietas"/>
        <w:numPr>
          <w:ilvl w:val="0"/>
          <w:numId w:val="16"/>
        </w:numPr>
      </w:pPr>
      <w:r>
        <w:t>No he usado</w:t>
      </w:r>
    </w:p>
    <w:p w14:paraId="1E6EB279" w14:textId="3A4D7617" w:rsidR="008842BB" w:rsidRDefault="00F33B45">
      <w:r>
        <w:rPr>
          <w:b/>
        </w:rPr>
        <w:t xml:space="preserve">10 Si </w:t>
      </w:r>
      <w:proofErr w:type="spellStart"/>
      <w:r>
        <w:rPr>
          <w:b/>
        </w:rPr>
        <w:t>su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experiencia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fue</w:t>
      </w:r>
      <w:proofErr w:type="spellEnd"/>
      <w:r>
        <w:rPr>
          <w:b/>
        </w:rPr>
        <w:t xml:space="preserve"> regular o mala, ¿</w:t>
      </w:r>
      <w:proofErr w:type="spellStart"/>
      <w:r>
        <w:rPr>
          <w:b/>
        </w:rPr>
        <w:t>qué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fue</w:t>
      </w:r>
      <w:proofErr w:type="spellEnd"/>
      <w:r>
        <w:rPr>
          <w:b/>
        </w:rPr>
        <w:t xml:space="preserve"> lo principal?</w:t>
      </w:r>
    </w:p>
    <w:p w14:paraId="17C18F9F" w14:textId="510156BC" w:rsidR="008842BB" w:rsidRDefault="00F33B45" w:rsidP="00FF6AF3">
      <w:pPr>
        <w:pStyle w:val="Listaconvietas"/>
        <w:numPr>
          <w:ilvl w:val="0"/>
          <w:numId w:val="17"/>
        </w:numPr>
      </w:pPr>
      <w:r>
        <w:t xml:space="preserve">Se </w:t>
      </w:r>
      <w:proofErr w:type="spellStart"/>
      <w:r>
        <w:t>daña</w:t>
      </w:r>
      <w:proofErr w:type="spellEnd"/>
      <w:r>
        <w:t xml:space="preserve"> </w:t>
      </w:r>
      <w:proofErr w:type="spellStart"/>
      <w:r>
        <w:t>rápido</w:t>
      </w:r>
      <w:proofErr w:type="spellEnd"/>
    </w:p>
    <w:p w14:paraId="77AF7B0F" w14:textId="60F9562B" w:rsidR="008842BB" w:rsidRDefault="00F33B45" w:rsidP="00FF6AF3">
      <w:pPr>
        <w:pStyle w:val="Listaconvietas"/>
        <w:numPr>
          <w:ilvl w:val="0"/>
          <w:numId w:val="17"/>
        </w:numPr>
      </w:pPr>
      <w:r>
        <w:t xml:space="preserve">Cambia el </w:t>
      </w:r>
      <w:proofErr w:type="spellStart"/>
      <w:r>
        <w:t>sabor</w:t>
      </w:r>
      <w:proofErr w:type="spellEnd"/>
    </w:p>
    <w:p w14:paraId="2210E669" w14:textId="586BA269" w:rsidR="008842BB" w:rsidRDefault="00F33B45" w:rsidP="00FF6AF3">
      <w:pPr>
        <w:pStyle w:val="Listaconvietas"/>
        <w:numPr>
          <w:ilvl w:val="0"/>
          <w:numId w:val="17"/>
        </w:numPr>
      </w:pPr>
      <w:proofErr w:type="spellStart"/>
      <w:r>
        <w:t>Es</w:t>
      </w:r>
      <w:proofErr w:type="spellEnd"/>
      <w:r>
        <w:t xml:space="preserve"> </w:t>
      </w:r>
      <w:proofErr w:type="spellStart"/>
      <w:r>
        <w:t>incómodo</w:t>
      </w:r>
      <w:proofErr w:type="spellEnd"/>
    </w:p>
    <w:p w14:paraId="7D641CA3" w14:textId="34427A79" w:rsidR="008842BB" w:rsidRDefault="00F33B45" w:rsidP="00FF6AF3">
      <w:pPr>
        <w:pStyle w:val="Listaconvietas"/>
        <w:numPr>
          <w:ilvl w:val="0"/>
          <w:numId w:val="17"/>
        </w:numPr>
      </w:pPr>
      <w:r>
        <w:t xml:space="preserve">No me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se </w:t>
      </w:r>
      <w:proofErr w:type="spellStart"/>
      <w:r>
        <w:t>ve</w:t>
      </w:r>
      <w:proofErr w:type="spellEnd"/>
    </w:p>
    <w:p w14:paraId="04AB98E6" w14:textId="7561561C" w:rsidR="008842BB" w:rsidRDefault="00F33B45" w:rsidP="00FF6AF3">
      <w:pPr>
        <w:pStyle w:val="Listaconvietas"/>
        <w:numPr>
          <w:ilvl w:val="0"/>
          <w:numId w:val="17"/>
        </w:numPr>
      </w:pPr>
      <w:proofErr w:type="spellStart"/>
      <w:r>
        <w:t>Es</w:t>
      </w:r>
      <w:proofErr w:type="spellEnd"/>
      <w:r>
        <w:t xml:space="preserve"> </w:t>
      </w:r>
      <w:proofErr w:type="spellStart"/>
      <w:r>
        <w:t>caro</w:t>
      </w:r>
      <w:proofErr w:type="spellEnd"/>
    </w:p>
    <w:p w14:paraId="46155073" w14:textId="32316E6D" w:rsidR="008842BB" w:rsidRDefault="00F33B45" w:rsidP="00FF6AF3">
      <w:pPr>
        <w:pStyle w:val="Listaconvietas"/>
        <w:numPr>
          <w:ilvl w:val="0"/>
          <w:numId w:val="17"/>
        </w:numPr>
      </w:pPr>
      <w:r>
        <w:t xml:space="preserve">No </w:t>
      </w:r>
      <w:proofErr w:type="spellStart"/>
      <w:r>
        <w:t>aplica</w:t>
      </w:r>
      <w:proofErr w:type="spellEnd"/>
    </w:p>
    <w:p w14:paraId="3ABC1BA7" w14:textId="636D7C00" w:rsidR="008842BB" w:rsidRDefault="00F33B45">
      <w:r>
        <w:rPr>
          <w:b/>
        </w:rPr>
        <w:t>SECCIÓN 4 PITILLOS COMESTIBLES (ACEPTACIÓN, PRECIO Y CANAL)</w:t>
      </w:r>
    </w:p>
    <w:p w14:paraId="0B741646" w14:textId="77777777" w:rsidR="00A6193A" w:rsidRDefault="00A6193A">
      <w:r w:rsidRPr="00A6193A">
        <w:t xml:space="preserve">“Los </w:t>
      </w:r>
      <w:proofErr w:type="spellStart"/>
      <w:r w:rsidRPr="00A6193A">
        <w:t>pitillos</w:t>
      </w:r>
      <w:proofErr w:type="spellEnd"/>
      <w:r w:rsidRPr="00A6193A">
        <w:t xml:space="preserve"> comestibles son </w:t>
      </w:r>
      <w:proofErr w:type="spellStart"/>
      <w:r w:rsidRPr="00A6193A">
        <w:t>pitillos</w:t>
      </w:r>
      <w:proofErr w:type="spellEnd"/>
      <w:r w:rsidRPr="00A6193A">
        <w:t xml:space="preserve"> </w:t>
      </w:r>
      <w:proofErr w:type="spellStart"/>
      <w:r w:rsidRPr="00A6193A">
        <w:t>hechos</w:t>
      </w:r>
      <w:proofErr w:type="spellEnd"/>
      <w:r w:rsidRPr="00A6193A">
        <w:t xml:space="preserve"> con </w:t>
      </w:r>
      <w:proofErr w:type="spellStart"/>
      <w:r w:rsidRPr="00A6193A">
        <w:t>ingredientes</w:t>
      </w:r>
      <w:proofErr w:type="spellEnd"/>
      <w:r w:rsidRPr="00A6193A">
        <w:t xml:space="preserve"> </w:t>
      </w:r>
      <w:proofErr w:type="spellStart"/>
      <w:r w:rsidRPr="00A6193A">
        <w:t>alimentarios</w:t>
      </w:r>
      <w:proofErr w:type="spellEnd"/>
      <w:r w:rsidRPr="00A6193A">
        <w:t xml:space="preserve">. Se </w:t>
      </w:r>
      <w:proofErr w:type="spellStart"/>
      <w:r w:rsidRPr="00A6193A">
        <w:t>diseñan</w:t>
      </w:r>
      <w:proofErr w:type="spellEnd"/>
      <w:r w:rsidRPr="00A6193A">
        <w:t xml:space="preserve"> para </w:t>
      </w:r>
      <w:proofErr w:type="spellStart"/>
      <w:r w:rsidRPr="00A6193A">
        <w:t>mantener</w:t>
      </w:r>
      <w:proofErr w:type="spellEnd"/>
      <w:r w:rsidRPr="00A6193A">
        <w:t xml:space="preserve"> </w:t>
      </w:r>
      <w:proofErr w:type="spellStart"/>
      <w:r w:rsidRPr="00A6193A">
        <w:t>su</w:t>
      </w:r>
      <w:proofErr w:type="spellEnd"/>
      <w:r w:rsidRPr="00A6193A">
        <w:t xml:space="preserve"> forma </w:t>
      </w:r>
      <w:proofErr w:type="spellStart"/>
      <w:r w:rsidRPr="00A6193A">
        <w:t>durante</w:t>
      </w:r>
      <w:proofErr w:type="spellEnd"/>
      <w:r w:rsidRPr="00A6193A">
        <w:t xml:space="preserve"> el </w:t>
      </w:r>
      <w:proofErr w:type="spellStart"/>
      <w:r w:rsidRPr="00A6193A">
        <w:t>consumo</w:t>
      </w:r>
      <w:proofErr w:type="spellEnd"/>
      <w:r w:rsidRPr="00A6193A">
        <w:t xml:space="preserve"> de la </w:t>
      </w:r>
      <w:proofErr w:type="spellStart"/>
      <w:r w:rsidRPr="00A6193A">
        <w:t>bebida</w:t>
      </w:r>
      <w:proofErr w:type="spellEnd"/>
      <w:r w:rsidRPr="00A6193A">
        <w:t xml:space="preserve">, </w:t>
      </w:r>
      <w:proofErr w:type="spellStart"/>
      <w:r w:rsidRPr="00A6193A">
        <w:t>pueden</w:t>
      </w:r>
      <w:proofErr w:type="spellEnd"/>
      <w:r w:rsidRPr="00A6193A">
        <w:t xml:space="preserve"> </w:t>
      </w:r>
      <w:proofErr w:type="spellStart"/>
      <w:r w:rsidRPr="00A6193A">
        <w:t>comerse</w:t>
      </w:r>
      <w:proofErr w:type="spellEnd"/>
      <w:r w:rsidRPr="00A6193A">
        <w:t xml:space="preserve"> al final y </w:t>
      </w:r>
      <w:proofErr w:type="spellStart"/>
      <w:r w:rsidRPr="00A6193A">
        <w:t>buscan</w:t>
      </w:r>
      <w:proofErr w:type="spellEnd"/>
      <w:r w:rsidRPr="00A6193A">
        <w:t xml:space="preserve"> </w:t>
      </w:r>
      <w:proofErr w:type="spellStart"/>
      <w:r w:rsidRPr="00A6193A">
        <w:t>reducir</w:t>
      </w:r>
      <w:proofErr w:type="spellEnd"/>
      <w:r w:rsidRPr="00A6193A">
        <w:t xml:space="preserve"> </w:t>
      </w:r>
      <w:proofErr w:type="spellStart"/>
      <w:r w:rsidRPr="00A6193A">
        <w:t>residuos</w:t>
      </w:r>
      <w:proofErr w:type="spellEnd"/>
      <w:r w:rsidRPr="00A6193A">
        <w:t xml:space="preserve"> </w:t>
      </w:r>
      <w:proofErr w:type="spellStart"/>
      <w:r w:rsidRPr="00A6193A">
        <w:t>frente</w:t>
      </w:r>
      <w:proofErr w:type="spellEnd"/>
      <w:r w:rsidRPr="00A6193A">
        <w:t xml:space="preserve"> a </w:t>
      </w:r>
      <w:proofErr w:type="spellStart"/>
      <w:r w:rsidRPr="00A6193A">
        <w:t>pitillos</w:t>
      </w:r>
      <w:proofErr w:type="spellEnd"/>
      <w:r w:rsidRPr="00A6193A">
        <w:t xml:space="preserve"> de un solo </w:t>
      </w:r>
      <w:proofErr w:type="spellStart"/>
      <w:r w:rsidRPr="00A6193A">
        <w:t>uso</w:t>
      </w:r>
      <w:proofErr w:type="spellEnd"/>
      <w:r w:rsidRPr="00A6193A">
        <w:t xml:space="preserve">. </w:t>
      </w:r>
      <w:proofErr w:type="spellStart"/>
      <w:r w:rsidRPr="00A6193A">
        <w:t>Pueden</w:t>
      </w:r>
      <w:proofErr w:type="spellEnd"/>
      <w:r w:rsidRPr="00A6193A">
        <w:t xml:space="preserve"> </w:t>
      </w:r>
      <w:proofErr w:type="spellStart"/>
      <w:r w:rsidRPr="00A6193A">
        <w:t>venir</w:t>
      </w:r>
      <w:proofErr w:type="spellEnd"/>
      <w:r w:rsidRPr="00A6193A">
        <w:t xml:space="preserve"> </w:t>
      </w:r>
      <w:proofErr w:type="spellStart"/>
      <w:r w:rsidRPr="00A6193A">
        <w:t>en</w:t>
      </w:r>
      <w:proofErr w:type="spellEnd"/>
      <w:r w:rsidRPr="00A6193A">
        <w:t xml:space="preserve"> </w:t>
      </w:r>
      <w:proofErr w:type="spellStart"/>
      <w:r w:rsidRPr="00A6193A">
        <w:t>sabores</w:t>
      </w:r>
      <w:proofErr w:type="spellEnd"/>
      <w:r w:rsidRPr="00A6193A">
        <w:t xml:space="preserve">, </w:t>
      </w:r>
      <w:proofErr w:type="spellStart"/>
      <w:r w:rsidRPr="00A6193A">
        <w:t>colores</w:t>
      </w:r>
      <w:proofErr w:type="spellEnd"/>
      <w:r w:rsidRPr="00A6193A">
        <w:t xml:space="preserve"> y </w:t>
      </w:r>
      <w:proofErr w:type="spellStart"/>
      <w:r w:rsidRPr="00A6193A">
        <w:t>tamaños</w:t>
      </w:r>
      <w:proofErr w:type="spellEnd"/>
      <w:r w:rsidRPr="00A6193A">
        <w:t>.”</w:t>
      </w:r>
    </w:p>
    <w:p w14:paraId="2841B29E" w14:textId="7E9A066B" w:rsidR="008842BB" w:rsidRDefault="00F33B45" w:rsidP="00FF6AF3">
      <w:pPr>
        <w:pStyle w:val="Listaconvietas"/>
        <w:numPr>
          <w:ilvl w:val="0"/>
          <w:numId w:val="18"/>
        </w:numPr>
      </w:pPr>
      <w:proofErr w:type="spellStart"/>
      <w:r>
        <w:lastRenderedPageBreak/>
        <w:t>Muy</w:t>
      </w:r>
      <w:proofErr w:type="spellEnd"/>
      <w:r>
        <w:t xml:space="preserve"> </w:t>
      </w:r>
      <w:proofErr w:type="spellStart"/>
      <w:r>
        <w:t>interesante</w:t>
      </w:r>
      <w:proofErr w:type="spellEnd"/>
    </w:p>
    <w:p w14:paraId="7B6E0DB8" w14:textId="01069A11" w:rsidR="008842BB" w:rsidRDefault="00F33B45" w:rsidP="00FF6AF3">
      <w:pPr>
        <w:pStyle w:val="Listaconvietas"/>
        <w:numPr>
          <w:ilvl w:val="0"/>
          <w:numId w:val="18"/>
        </w:numPr>
      </w:pPr>
      <w:proofErr w:type="spellStart"/>
      <w:r>
        <w:t>Interesante</w:t>
      </w:r>
      <w:proofErr w:type="spellEnd"/>
    </w:p>
    <w:p w14:paraId="48114022" w14:textId="75512FC6" w:rsidR="008842BB" w:rsidRDefault="00F33B45" w:rsidP="00FF6AF3">
      <w:pPr>
        <w:pStyle w:val="Listaconvietas"/>
        <w:numPr>
          <w:ilvl w:val="0"/>
          <w:numId w:val="18"/>
        </w:numPr>
      </w:pPr>
      <w:r>
        <w:t>Poco interesante</w:t>
      </w:r>
    </w:p>
    <w:p w14:paraId="58D62E98" w14:textId="46A2C893" w:rsidR="008842BB" w:rsidRDefault="00F33B45" w:rsidP="00FF6AF3">
      <w:pPr>
        <w:pStyle w:val="Listaconvietas"/>
        <w:numPr>
          <w:ilvl w:val="0"/>
          <w:numId w:val="18"/>
        </w:numPr>
      </w:pPr>
      <w:r>
        <w:t xml:space="preserve">Nada </w:t>
      </w:r>
      <w:proofErr w:type="spellStart"/>
      <w:r>
        <w:t>interesante</w:t>
      </w:r>
      <w:proofErr w:type="spellEnd"/>
    </w:p>
    <w:p w14:paraId="2BC659AF" w14:textId="54E29204" w:rsidR="008842BB" w:rsidRDefault="00F33B45">
      <w:r>
        <w:rPr>
          <w:b/>
        </w:rPr>
        <w:t xml:space="preserve">12 Si </w:t>
      </w:r>
      <w:proofErr w:type="spellStart"/>
      <w:r>
        <w:rPr>
          <w:b/>
        </w:rPr>
        <w:t>estuviera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disponible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</w:t>
      </w:r>
      <w:proofErr w:type="spellEnd"/>
      <w:r>
        <w:rPr>
          <w:b/>
        </w:rPr>
        <w:t xml:space="preserve"> Bucaramanga, ¿lo compraría?</w:t>
      </w:r>
    </w:p>
    <w:p w14:paraId="75A674D2" w14:textId="77777777" w:rsidR="008842BB" w:rsidRDefault="00F33B45" w:rsidP="00A6193A">
      <w:pPr>
        <w:pStyle w:val="Listaconvietas"/>
        <w:numPr>
          <w:ilvl w:val="0"/>
          <w:numId w:val="0"/>
        </w:numPr>
      </w:pPr>
      <w:r>
        <w:t xml:space="preserve">• </w:t>
      </w:r>
      <w:proofErr w:type="spellStart"/>
      <w:r>
        <w:t>Sí</w:t>
      </w:r>
      <w:proofErr w:type="spellEnd"/>
    </w:p>
    <w:p w14:paraId="0DDC9DFE" w14:textId="77777777" w:rsidR="008842BB" w:rsidRDefault="00F33B45" w:rsidP="00A6193A">
      <w:pPr>
        <w:pStyle w:val="Listaconvietas"/>
        <w:numPr>
          <w:ilvl w:val="0"/>
          <w:numId w:val="0"/>
        </w:numPr>
      </w:pPr>
      <w:r>
        <w:t>• No</w:t>
      </w:r>
    </w:p>
    <w:p w14:paraId="512FC384" w14:textId="7908B0F2" w:rsidR="00A6193A" w:rsidRDefault="00A6193A" w:rsidP="00A6193A">
      <w:pPr>
        <w:pStyle w:val="Listaconvietas"/>
        <w:numPr>
          <w:ilvl w:val="0"/>
          <w:numId w:val="0"/>
        </w:numPr>
      </w:pPr>
      <w:r w:rsidRPr="00A6193A">
        <w:rPr>
          <w:highlight w:val="yellow"/>
        </w:rPr>
        <w:t xml:space="preserve">Si lo </w:t>
      </w:r>
      <w:proofErr w:type="spellStart"/>
      <w:r w:rsidRPr="00A6193A">
        <w:rPr>
          <w:highlight w:val="yellow"/>
        </w:rPr>
        <w:t>comprara</w:t>
      </w:r>
      <w:proofErr w:type="spellEnd"/>
    </w:p>
    <w:p w14:paraId="63A5DCEF" w14:textId="5D792188" w:rsidR="008842BB" w:rsidRDefault="00F33B45">
      <w:r>
        <w:rPr>
          <w:b/>
        </w:rPr>
        <w:t>13 ¿</w:t>
      </w:r>
      <w:proofErr w:type="spellStart"/>
      <w:r>
        <w:rPr>
          <w:b/>
        </w:rPr>
        <w:t>cuántos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usaría</w:t>
      </w:r>
      <w:proofErr w:type="spellEnd"/>
      <w:r>
        <w:rPr>
          <w:b/>
        </w:rPr>
        <w:t xml:space="preserve"> al </w:t>
      </w:r>
      <w:proofErr w:type="spellStart"/>
      <w:r>
        <w:rPr>
          <w:b/>
        </w:rPr>
        <w:t>mes</w:t>
      </w:r>
      <w:proofErr w:type="spellEnd"/>
      <w:r>
        <w:rPr>
          <w:b/>
        </w:rPr>
        <w:t xml:space="preserve"> aproximadamente?</w:t>
      </w:r>
    </w:p>
    <w:p w14:paraId="09D56803" w14:textId="3286A98F" w:rsidR="008842BB" w:rsidRDefault="00F33B45" w:rsidP="00FF6AF3">
      <w:pPr>
        <w:pStyle w:val="Listaconvietas"/>
        <w:numPr>
          <w:ilvl w:val="0"/>
          <w:numId w:val="19"/>
        </w:numPr>
      </w:pPr>
      <w:r>
        <w:t>1–5</w:t>
      </w:r>
    </w:p>
    <w:p w14:paraId="5B03E739" w14:textId="103C8773" w:rsidR="008842BB" w:rsidRDefault="00F33B45" w:rsidP="00FF6AF3">
      <w:pPr>
        <w:pStyle w:val="Listaconvietas"/>
        <w:numPr>
          <w:ilvl w:val="0"/>
          <w:numId w:val="19"/>
        </w:numPr>
      </w:pPr>
      <w:r>
        <w:t>6–15</w:t>
      </w:r>
    </w:p>
    <w:p w14:paraId="3FCA4F06" w14:textId="7D25003E" w:rsidR="008842BB" w:rsidRDefault="00F33B45" w:rsidP="00FF6AF3">
      <w:pPr>
        <w:pStyle w:val="Listaconvietas"/>
        <w:numPr>
          <w:ilvl w:val="0"/>
          <w:numId w:val="19"/>
        </w:numPr>
      </w:pPr>
      <w:r>
        <w:t>16–30</w:t>
      </w:r>
    </w:p>
    <w:p w14:paraId="4F466070" w14:textId="0F8756F1" w:rsidR="008842BB" w:rsidRDefault="00F33B45" w:rsidP="00FF6AF3">
      <w:pPr>
        <w:pStyle w:val="Listaconvietas"/>
        <w:numPr>
          <w:ilvl w:val="0"/>
          <w:numId w:val="19"/>
        </w:numPr>
      </w:pPr>
      <w:r>
        <w:t>Más de 30</w:t>
      </w:r>
    </w:p>
    <w:p w14:paraId="59EE788F" w14:textId="561F1E50" w:rsidR="008842BB" w:rsidRDefault="00F33B45" w:rsidP="00FF6AF3">
      <w:pPr>
        <w:pStyle w:val="Listaconvietas"/>
        <w:numPr>
          <w:ilvl w:val="0"/>
          <w:numId w:val="19"/>
        </w:numPr>
      </w:pPr>
      <w:r>
        <w:t xml:space="preserve">No </w:t>
      </w:r>
      <w:proofErr w:type="spellStart"/>
      <w:r>
        <w:t>compraría</w:t>
      </w:r>
      <w:proofErr w:type="spellEnd"/>
    </w:p>
    <w:p w14:paraId="2C93F7EB" w14:textId="2A906E95" w:rsidR="008842BB" w:rsidRDefault="00F33B45">
      <w:r>
        <w:rPr>
          <w:b/>
        </w:rPr>
        <w:t xml:space="preserve">14 </w:t>
      </w:r>
      <w:proofErr w:type="spellStart"/>
      <w:r>
        <w:rPr>
          <w:b/>
        </w:rPr>
        <w:t>Precio</w:t>
      </w:r>
      <w:proofErr w:type="spellEnd"/>
      <w:r>
        <w:rPr>
          <w:b/>
        </w:rPr>
        <w:t xml:space="preserve"> que </w:t>
      </w:r>
      <w:proofErr w:type="spellStart"/>
      <w:r>
        <w:rPr>
          <w:b/>
        </w:rPr>
        <w:t>estaría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dispuesto</w:t>
      </w:r>
      <w:proofErr w:type="spellEnd"/>
      <w:r>
        <w:rPr>
          <w:b/>
        </w:rPr>
        <w:t>(a) a pagar por unidad</w:t>
      </w:r>
    </w:p>
    <w:p w14:paraId="206E9545" w14:textId="72298C63" w:rsidR="008842BB" w:rsidRDefault="00F33B45" w:rsidP="00FF6AF3">
      <w:pPr>
        <w:pStyle w:val="Listaconvietas"/>
        <w:numPr>
          <w:ilvl w:val="0"/>
          <w:numId w:val="20"/>
        </w:numPr>
      </w:pPr>
      <w:r>
        <w:t>$200–$350</w:t>
      </w:r>
    </w:p>
    <w:p w14:paraId="4D614BD6" w14:textId="665B3683" w:rsidR="008842BB" w:rsidRDefault="00F33B45" w:rsidP="00FF6AF3">
      <w:pPr>
        <w:pStyle w:val="Listaconvietas"/>
        <w:numPr>
          <w:ilvl w:val="0"/>
          <w:numId w:val="20"/>
        </w:numPr>
      </w:pPr>
      <w:r>
        <w:t>$351–$500</w:t>
      </w:r>
    </w:p>
    <w:p w14:paraId="28A72D6E" w14:textId="54473826" w:rsidR="008842BB" w:rsidRDefault="00F33B45" w:rsidP="00FF6AF3">
      <w:pPr>
        <w:pStyle w:val="Listaconvietas"/>
        <w:numPr>
          <w:ilvl w:val="0"/>
          <w:numId w:val="20"/>
        </w:numPr>
      </w:pPr>
      <w:r>
        <w:t>$501–$650</w:t>
      </w:r>
    </w:p>
    <w:p w14:paraId="3086A2E3" w14:textId="4B41ED9C" w:rsidR="008842BB" w:rsidRDefault="00F33B45" w:rsidP="00FF6AF3">
      <w:pPr>
        <w:pStyle w:val="Listaconvietas"/>
        <w:numPr>
          <w:ilvl w:val="0"/>
          <w:numId w:val="20"/>
        </w:numPr>
      </w:pPr>
      <w:r>
        <w:t>Más de $650</w:t>
      </w:r>
    </w:p>
    <w:p w14:paraId="3823B4B5" w14:textId="3B45516A" w:rsidR="008842BB" w:rsidRDefault="00F33B45" w:rsidP="00FF6AF3">
      <w:pPr>
        <w:pStyle w:val="Listaconvietas"/>
        <w:numPr>
          <w:ilvl w:val="0"/>
          <w:numId w:val="20"/>
        </w:numPr>
      </w:pPr>
      <w:r>
        <w:t xml:space="preserve">Solo </w:t>
      </w:r>
      <w:proofErr w:type="spellStart"/>
      <w:r>
        <w:t>si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menor</w:t>
      </w:r>
      <w:proofErr w:type="spellEnd"/>
      <w:r>
        <w:t xml:space="preserve"> a $200</w:t>
      </w:r>
    </w:p>
    <w:p w14:paraId="4CD86037" w14:textId="6D511DE1" w:rsidR="008842BB" w:rsidRDefault="00F33B45" w:rsidP="00FF6AF3">
      <w:pPr>
        <w:pStyle w:val="Listaconvietas"/>
        <w:numPr>
          <w:ilvl w:val="0"/>
          <w:numId w:val="20"/>
        </w:numPr>
      </w:pPr>
      <w:r>
        <w:t xml:space="preserve">No </w:t>
      </w:r>
      <w:proofErr w:type="spellStart"/>
      <w:r>
        <w:t>compraría</w:t>
      </w:r>
      <w:proofErr w:type="spellEnd"/>
    </w:p>
    <w:p w14:paraId="23EFFD5E" w14:textId="4CFC0182" w:rsidR="008842BB" w:rsidRDefault="00F33B45">
      <w:r>
        <w:rPr>
          <w:b/>
        </w:rPr>
        <w:t xml:space="preserve">15 Canal </w:t>
      </w:r>
      <w:proofErr w:type="spellStart"/>
      <w:r>
        <w:rPr>
          <w:b/>
        </w:rPr>
        <w:t>preferido</w:t>
      </w:r>
      <w:proofErr w:type="spellEnd"/>
      <w:r>
        <w:rPr>
          <w:b/>
        </w:rPr>
        <w:t xml:space="preserve"> para </w:t>
      </w:r>
      <w:proofErr w:type="spellStart"/>
      <w:r>
        <w:rPr>
          <w:b/>
        </w:rPr>
        <w:t>comprar</w:t>
      </w:r>
      <w:proofErr w:type="spellEnd"/>
    </w:p>
    <w:p w14:paraId="173CC6AB" w14:textId="0C92E902" w:rsidR="008842BB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Supermercado</w:t>
      </w:r>
      <w:proofErr w:type="spellEnd"/>
    </w:p>
    <w:p w14:paraId="119E51B6" w14:textId="05ADB258" w:rsidR="008842BB" w:rsidRDefault="00F33B45" w:rsidP="00FF6AF3">
      <w:pPr>
        <w:pStyle w:val="Listaconvietas"/>
        <w:numPr>
          <w:ilvl w:val="0"/>
          <w:numId w:val="21"/>
        </w:numPr>
      </w:pPr>
      <w:r>
        <w:t>Tienda ecológica</w:t>
      </w:r>
    </w:p>
    <w:p w14:paraId="01B16074" w14:textId="739F7A7C" w:rsidR="008842BB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En</w:t>
      </w:r>
      <w:proofErr w:type="spellEnd"/>
      <w:r>
        <w:t xml:space="preserve"> </w:t>
      </w:r>
      <w:proofErr w:type="spellStart"/>
      <w:r>
        <w:t>línea</w:t>
      </w:r>
      <w:proofErr w:type="spellEnd"/>
      <w:r>
        <w:t xml:space="preserve"> (</w:t>
      </w:r>
      <w:proofErr w:type="spellStart"/>
      <w:r>
        <w:t>domicilio</w:t>
      </w:r>
      <w:proofErr w:type="spellEnd"/>
      <w:r>
        <w:t>)</w:t>
      </w:r>
    </w:p>
    <w:p w14:paraId="0CCDF180" w14:textId="2DE0B040" w:rsidR="00F33B45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En</w:t>
      </w:r>
      <w:proofErr w:type="spellEnd"/>
      <w:r>
        <w:t xml:space="preserve"> </w:t>
      </w:r>
      <w:proofErr w:type="spellStart"/>
      <w:r>
        <w:t>cafeterías</w:t>
      </w:r>
      <w:proofErr w:type="spellEnd"/>
      <w:r>
        <w:t>/</w:t>
      </w:r>
      <w:proofErr w:type="spellStart"/>
      <w:r>
        <w:t>restaurant</w:t>
      </w:r>
      <w:r w:rsidR="00FF6AF3">
        <w:t>e</w:t>
      </w:r>
      <w:bookmarkStart w:id="2" w:name="_GoBack"/>
      <w:bookmarkEnd w:id="2"/>
      <w:r>
        <w:t>s</w:t>
      </w:r>
      <w:proofErr w:type="spellEnd"/>
    </w:p>
    <w:p w14:paraId="53B6672F" w14:textId="77777777" w:rsidR="00F33B45" w:rsidRDefault="00F33B45" w:rsidP="00F33B45">
      <w:pPr>
        <w:pStyle w:val="Listaconvietas"/>
        <w:numPr>
          <w:ilvl w:val="0"/>
          <w:numId w:val="0"/>
        </w:numPr>
        <w:ind w:left="360"/>
      </w:pPr>
    </w:p>
    <w:p w14:paraId="17A162F0" w14:textId="61ED5B16" w:rsidR="008842BB" w:rsidRDefault="00F33B45" w:rsidP="00F33B45">
      <w:pPr>
        <w:pStyle w:val="Listaconvietas"/>
        <w:numPr>
          <w:ilvl w:val="0"/>
          <w:numId w:val="0"/>
        </w:numPr>
        <w:ind w:left="360"/>
        <w:rPr>
          <w:b/>
        </w:rPr>
      </w:pPr>
      <w:r w:rsidRPr="00F33B45">
        <w:rPr>
          <w:b/>
        </w:rPr>
        <w:t xml:space="preserve">16 </w:t>
      </w:r>
      <w:proofErr w:type="spellStart"/>
      <w:r w:rsidRPr="00F33B45">
        <w:rPr>
          <w:b/>
        </w:rPr>
        <w:t>Sabor</w:t>
      </w:r>
      <w:proofErr w:type="spellEnd"/>
      <w:r w:rsidRPr="00F33B45">
        <w:rPr>
          <w:b/>
        </w:rPr>
        <w:t xml:space="preserve"> </w:t>
      </w:r>
      <w:proofErr w:type="spellStart"/>
      <w:r w:rsidRPr="00F33B45">
        <w:rPr>
          <w:b/>
        </w:rPr>
        <w:t>preferido</w:t>
      </w:r>
      <w:proofErr w:type="spellEnd"/>
    </w:p>
    <w:p w14:paraId="5DFED3EA" w14:textId="77777777" w:rsidR="00A6193A" w:rsidRDefault="00A6193A" w:rsidP="00F33B45">
      <w:pPr>
        <w:pStyle w:val="Listaconvietas"/>
        <w:numPr>
          <w:ilvl w:val="0"/>
          <w:numId w:val="0"/>
        </w:numPr>
        <w:ind w:left="360"/>
      </w:pPr>
    </w:p>
    <w:p w14:paraId="09253CA5" w14:textId="4024DA83" w:rsidR="008842BB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Neutro</w:t>
      </w:r>
      <w:proofErr w:type="spellEnd"/>
      <w:r>
        <w:t xml:space="preserve"> (sin </w:t>
      </w:r>
      <w:proofErr w:type="spellStart"/>
      <w:r>
        <w:t>sabor</w:t>
      </w:r>
      <w:proofErr w:type="spellEnd"/>
      <w:r>
        <w:t>)</w:t>
      </w:r>
    </w:p>
    <w:p w14:paraId="74943CF0" w14:textId="3F4F2C2B" w:rsidR="008842BB" w:rsidRDefault="00F33B45" w:rsidP="00FF6AF3">
      <w:pPr>
        <w:pStyle w:val="Listaconvietas"/>
        <w:numPr>
          <w:ilvl w:val="0"/>
          <w:numId w:val="21"/>
        </w:numPr>
      </w:pPr>
      <w:r>
        <w:t xml:space="preserve">Limón / </w:t>
      </w:r>
      <w:proofErr w:type="spellStart"/>
      <w:r>
        <w:t>cítrico</w:t>
      </w:r>
      <w:proofErr w:type="spellEnd"/>
    </w:p>
    <w:p w14:paraId="75F2A976" w14:textId="5B5E3926" w:rsidR="008842BB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Fresa</w:t>
      </w:r>
      <w:proofErr w:type="spellEnd"/>
      <w:r>
        <w:t xml:space="preserve"> / </w:t>
      </w:r>
      <w:proofErr w:type="spellStart"/>
      <w:r>
        <w:t>frutos</w:t>
      </w:r>
      <w:proofErr w:type="spellEnd"/>
      <w:r>
        <w:t xml:space="preserve"> </w:t>
      </w:r>
      <w:proofErr w:type="spellStart"/>
      <w:r>
        <w:t>rojos</w:t>
      </w:r>
      <w:proofErr w:type="spellEnd"/>
    </w:p>
    <w:p w14:paraId="795C11D2" w14:textId="48C3443D" w:rsidR="008842BB" w:rsidRDefault="00F33B45" w:rsidP="00FF6AF3">
      <w:pPr>
        <w:pStyle w:val="Listaconvietas"/>
        <w:numPr>
          <w:ilvl w:val="0"/>
          <w:numId w:val="21"/>
        </w:numPr>
      </w:pPr>
      <w:r>
        <w:t>Chocolate</w:t>
      </w:r>
    </w:p>
    <w:p w14:paraId="5C248C2A" w14:textId="061DC569" w:rsidR="008842BB" w:rsidRDefault="00F33B45" w:rsidP="00FF6AF3">
      <w:pPr>
        <w:pStyle w:val="Listaconvietas"/>
        <w:numPr>
          <w:ilvl w:val="0"/>
          <w:numId w:val="21"/>
        </w:numPr>
      </w:pPr>
      <w:r>
        <w:t>Canela</w:t>
      </w:r>
    </w:p>
    <w:p w14:paraId="0122103D" w14:textId="3F2AFA2D" w:rsidR="008842BB" w:rsidRDefault="00F33B45" w:rsidP="00FF6AF3">
      <w:pPr>
        <w:pStyle w:val="Listaconvietas"/>
        <w:numPr>
          <w:ilvl w:val="0"/>
          <w:numId w:val="21"/>
        </w:numPr>
      </w:pPr>
      <w:proofErr w:type="spellStart"/>
      <w:r>
        <w:t>Vainilla</w:t>
      </w:r>
      <w:proofErr w:type="spellEnd"/>
    </w:p>
    <w:p w14:paraId="12D593A2" w14:textId="6ECC708E" w:rsidR="008842BB" w:rsidRDefault="00F33B45" w:rsidP="00FF6AF3">
      <w:pPr>
        <w:pStyle w:val="Listaconvietas"/>
        <w:numPr>
          <w:ilvl w:val="0"/>
          <w:numId w:val="21"/>
        </w:numPr>
      </w:pPr>
      <w:r>
        <w:lastRenderedPageBreak/>
        <w:t>Menta</w:t>
      </w:r>
    </w:p>
    <w:p w14:paraId="268D6C6B" w14:textId="3406DA1E" w:rsidR="00F33B45" w:rsidRDefault="00F33B45" w:rsidP="00FF6AF3">
      <w:pPr>
        <w:pStyle w:val="Listaconvietas"/>
        <w:numPr>
          <w:ilvl w:val="0"/>
          <w:numId w:val="21"/>
        </w:numPr>
      </w:pPr>
      <w:r>
        <w:t>Café</w:t>
      </w:r>
    </w:p>
    <w:p w14:paraId="1A851D8D" w14:textId="77777777" w:rsidR="00F33B45" w:rsidRDefault="00F33B45" w:rsidP="00F33B45">
      <w:pPr>
        <w:pStyle w:val="Listaconvietas"/>
        <w:numPr>
          <w:ilvl w:val="0"/>
          <w:numId w:val="0"/>
        </w:numPr>
      </w:pPr>
    </w:p>
    <w:p w14:paraId="2ED66309" w14:textId="0B87E8DE" w:rsidR="00A6193A" w:rsidRDefault="00A6193A" w:rsidP="00A6193A">
      <w:r>
        <w:rPr>
          <w:b/>
        </w:rPr>
        <w:t xml:space="preserve">17 </w:t>
      </w:r>
      <w:proofErr w:type="spellStart"/>
      <w:r>
        <w:rPr>
          <w:b/>
        </w:rPr>
        <w:t>Elija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opción</w:t>
      </w:r>
      <w:proofErr w:type="spellEnd"/>
      <w:r>
        <w:rPr>
          <w:b/>
        </w:rPr>
        <w:t xml:space="preserve"> que </w:t>
      </w:r>
      <w:proofErr w:type="spellStart"/>
      <w:r>
        <w:rPr>
          <w:b/>
        </w:rPr>
        <w:t>más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atrae</w:t>
      </w:r>
      <w:proofErr w:type="spellEnd"/>
    </w:p>
    <w:p w14:paraId="741C9284" w14:textId="77777777" w:rsidR="00A6193A" w:rsidRDefault="00A6193A" w:rsidP="00FF6AF3">
      <w:pPr>
        <w:pStyle w:val="Listaconvietas"/>
        <w:numPr>
          <w:ilvl w:val="0"/>
          <w:numId w:val="22"/>
        </w:numPr>
      </w:pPr>
      <w:proofErr w:type="spellStart"/>
      <w:r>
        <w:t>Opción</w:t>
      </w:r>
      <w:proofErr w:type="spellEnd"/>
      <w:r>
        <w:t xml:space="preserve"> A: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barato</w:t>
      </w:r>
      <w:proofErr w:type="spellEnd"/>
      <w:r>
        <w:t xml:space="preserve">, sin </w:t>
      </w:r>
      <w:proofErr w:type="spellStart"/>
      <w:r>
        <w:t>sabor</w:t>
      </w:r>
      <w:proofErr w:type="spellEnd"/>
      <w:r>
        <w:t>, 30–45 min</w:t>
      </w:r>
    </w:p>
    <w:p w14:paraId="072DBF94" w14:textId="77777777" w:rsidR="00A6193A" w:rsidRDefault="00A6193A" w:rsidP="00FF6AF3">
      <w:pPr>
        <w:pStyle w:val="Listaconvietas"/>
        <w:numPr>
          <w:ilvl w:val="0"/>
          <w:numId w:val="22"/>
        </w:numPr>
      </w:pPr>
      <w:proofErr w:type="spellStart"/>
      <w:r>
        <w:t>Opción</w:t>
      </w:r>
      <w:proofErr w:type="spellEnd"/>
      <w:r>
        <w:t xml:space="preserve"> B: </w:t>
      </w:r>
      <w:proofErr w:type="spellStart"/>
      <w:r>
        <w:t>precio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, </w:t>
      </w:r>
      <w:proofErr w:type="spellStart"/>
      <w:r>
        <w:t>sabor</w:t>
      </w:r>
      <w:proofErr w:type="spellEnd"/>
      <w:r>
        <w:t xml:space="preserve"> </w:t>
      </w:r>
      <w:proofErr w:type="spellStart"/>
      <w:r>
        <w:t>neutro</w:t>
      </w:r>
      <w:proofErr w:type="spellEnd"/>
      <w:r>
        <w:t>, 45–60 min</w:t>
      </w:r>
    </w:p>
    <w:p w14:paraId="011B3A5B" w14:textId="77777777" w:rsidR="00A6193A" w:rsidRDefault="00A6193A" w:rsidP="00FF6AF3">
      <w:pPr>
        <w:pStyle w:val="Listaconvietas"/>
        <w:numPr>
          <w:ilvl w:val="0"/>
          <w:numId w:val="22"/>
        </w:numPr>
      </w:pPr>
      <w:proofErr w:type="spellStart"/>
      <w:r>
        <w:t>Opción</w:t>
      </w:r>
      <w:proofErr w:type="spellEnd"/>
      <w:r>
        <w:t xml:space="preserve"> C: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caro</w:t>
      </w:r>
      <w:proofErr w:type="spellEnd"/>
      <w:r>
        <w:t xml:space="preserve">, con </w:t>
      </w:r>
      <w:proofErr w:type="spellStart"/>
      <w:r>
        <w:t>sabor</w:t>
      </w:r>
      <w:proofErr w:type="spellEnd"/>
      <w:r>
        <w:t xml:space="preserve">, </w:t>
      </w:r>
      <w:proofErr w:type="spellStart"/>
      <w:r>
        <w:t>más</w:t>
      </w:r>
      <w:proofErr w:type="spellEnd"/>
      <w:r>
        <w:t xml:space="preserve"> de 60 min</w:t>
      </w:r>
    </w:p>
    <w:p w14:paraId="74AD6FFF" w14:textId="77777777" w:rsidR="00A6193A" w:rsidRDefault="00A6193A" w:rsidP="00F33B45">
      <w:pPr>
        <w:pStyle w:val="Listaconvietas"/>
        <w:numPr>
          <w:ilvl w:val="0"/>
          <w:numId w:val="0"/>
        </w:numPr>
      </w:pPr>
    </w:p>
    <w:p w14:paraId="0BA9345C" w14:textId="77777777" w:rsidR="00A6193A" w:rsidRDefault="00A6193A" w:rsidP="00F33B45">
      <w:pPr>
        <w:pStyle w:val="Listaconvietas"/>
        <w:numPr>
          <w:ilvl w:val="0"/>
          <w:numId w:val="0"/>
        </w:numPr>
      </w:pPr>
    </w:p>
    <w:p w14:paraId="7FCB6FCA" w14:textId="26DFE04F" w:rsidR="008842BB" w:rsidRDefault="00F33B45" w:rsidP="00F33B45">
      <w:pPr>
        <w:pStyle w:val="Listaconvietas"/>
        <w:numPr>
          <w:ilvl w:val="0"/>
          <w:numId w:val="0"/>
        </w:numPr>
      </w:pPr>
      <w:r w:rsidRPr="00F33B45">
        <w:rPr>
          <w:b/>
        </w:rPr>
        <w:t>1</w:t>
      </w:r>
      <w:r w:rsidR="00A6193A">
        <w:rPr>
          <w:b/>
        </w:rPr>
        <w:t xml:space="preserve">8 </w:t>
      </w:r>
      <w:r w:rsidRPr="00F33B45">
        <w:rPr>
          <w:b/>
        </w:rPr>
        <w:t xml:space="preserve">Principal </w:t>
      </w:r>
      <w:proofErr w:type="spellStart"/>
      <w:r w:rsidRPr="00F33B45">
        <w:rPr>
          <w:b/>
        </w:rPr>
        <w:t>razón</w:t>
      </w:r>
      <w:proofErr w:type="spellEnd"/>
      <w:r w:rsidRPr="00F33B45">
        <w:rPr>
          <w:b/>
        </w:rPr>
        <w:t xml:space="preserve"> para NO </w:t>
      </w:r>
      <w:proofErr w:type="spellStart"/>
      <w:r w:rsidRPr="00F33B45">
        <w:rPr>
          <w:b/>
        </w:rPr>
        <w:t>comprarlo</w:t>
      </w:r>
      <w:proofErr w:type="spellEnd"/>
      <w:r w:rsidRPr="00F33B45">
        <w:rPr>
          <w:b/>
        </w:rPr>
        <w:t xml:space="preserve"> (si aplica)</w:t>
      </w:r>
    </w:p>
    <w:p w14:paraId="3A8C9E78" w14:textId="0CCC1D77" w:rsidR="008842BB" w:rsidRDefault="00F33B45">
      <w:r>
        <w:rPr>
          <w:i/>
        </w:rPr>
        <w:t>Tipo de respuesta recomendado: Lista desplegable (una sola respuesta)</w:t>
      </w:r>
    </w:p>
    <w:p w14:paraId="3FA82A0D" w14:textId="0466D6CF" w:rsidR="008842BB" w:rsidRDefault="00F33B45" w:rsidP="003B2543">
      <w:pPr>
        <w:pStyle w:val="Listaconvietas"/>
        <w:numPr>
          <w:ilvl w:val="0"/>
          <w:numId w:val="0"/>
        </w:numPr>
        <w:ind w:left="360"/>
      </w:pPr>
      <w:proofErr w:type="spellStart"/>
      <w:r>
        <w:t>Precio</w:t>
      </w:r>
      <w:proofErr w:type="spellEnd"/>
    </w:p>
    <w:p w14:paraId="31620100" w14:textId="4B8CF24C" w:rsidR="008842BB" w:rsidRDefault="00F33B45" w:rsidP="003B2543">
      <w:pPr>
        <w:pStyle w:val="Listaconvietas"/>
        <w:numPr>
          <w:ilvl w:val="0"/>
          <w:numId w:val="0"/>
        </w:numPr>
        <w:ind w:left="360"/>
      </w:pPr>
      <w:r>
        <w:t>Duda sobre resistencia</w:t>
      </w:r>
    </w:p>
    <w:p w14:paraId="17CD3365" w14:textId="79382127" w:rsidR="008842BB" w:rsidRDefault="00F33B45" w:rsidP="003B2543">
      <w:pPr>
        <w:pStyle w:val="Listaconvietas"/>
        <w:numPr>
          <w:ilvl w:val="0"/>
          <w:numId w:val="0"/>
        </w:numPr>
        <w:ind w:left="360"/>
      </w:pPr>
      <w:r>
        <w:t xml:space="preserve">No me </w:t>
      </w:r>
      <w:proofErr w:type="spellStart"/>
      <w:r>
        <w:t>gusta</w:t>
      </w:r>
      <w:proofErr w:type="spellEnd"/>
      <w:r>
        <w:t xml:space="preserve"> la idea de comerlo</w:t>
      </w:r>
    </w:p>
    <w:p w14:paraId="36396DBA" w14:textId="795CC34F" w:rsidR="008842BB" w:rsidRDefault="00F33B45" w:rsidP="003B2543">
      <w:pPr>
        <w:pStyle w:val="Listaconvietas"/>
        <w:numPr>
          <w:ilvl w:val="0"/>
          <w:numId w:val="0"/>
        </w:numPr>
        <w:ind w:left="360"/>
      </w:pPr>
      <w:proofErr w:type="spellStart"/>
      <w:r>
        <w:t>Alergias</w:t>
      </w:r>
      <w:proofErr w:type="spellEnd"/>
      <w:r>
        <w:t>/</w:t>
      </w:r>
      <w:proofErr w:type="spellStart"/>
      <w:r>
        <w:t>ingredientes</w:t>
      </w:r>
      <w:proofErr w:type="spellEnd"/>
    </w:p>
    <w:p w14:paraId="54334FB6" w14:textId="76BDAE7F" w:rsidR="008842BB" w:rsidRDefault="00F33B45" w:rsidP="003B2543">
      <w:pPr>
        <w:pStyle w:val="Listaconvietas"/>
        <w:numPr>
          <w:ilvl w:val="0"/>
          <w:numId w:val="0"/>
        </w:numPr>
        <w:ind w:left="360"/>
      </w:pPr>
      <w:r>
        <w:t>No lo necesito</w:t>
      </w:r>
    </w:p>
    <w:p w14:paraId="4F85DC79" w14:textId="65DC47A1" w:rsidR="008842BB" w:rsidRDefault="00F33B45" w:rsidP="003B2543">
      <w:pPr>
        <w:pStyle w:val="Listaconvietas"/>
        <w:numPr>
          <w:ilvl w:val="0"/>
          <w:numId w:val="0"/>
        </w:numPr>
        <w:ind w:left="360"/>
      </w:pPr>
      <w:proofErr w:type="spellStart"/>
      <w:r>
        <w:t>Otra</w:t>
      </w:r>
      <w:proofErr w:type="spellEnd"/>
    </w:p>
    <w:sectPr w:rsidR="008842BB" w:rsidSect="00034616">
      <w:pgSz w:w="12240" w:h="15840"/>
      <w:pgMar w:top="1440" w:right="1701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554A5CB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7CF37A3"/>
    <w:multiLevelType w:val="hybridMultilevel"/>
    <w:tmpl w:val="6D6C3B1A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4816C7"/>
    <w:multiLevelType w:val="hybridMultilevel"/>
    <w:tmpl w:val="0CE4C2C4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2B6D3B"/>
    <w:multiLevelType w:val="hybridMultilevel"/>
    <w:tmpl w:val="794CEE50"/>
    <w:lvl w:ilvl="0" w:tplc="E27EC1F4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CB2256"/>
    <w:multiLevelType w:val="hybridMultilevel"/>
    <w:tmpl w:val="DCA40488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252435"/>
    <w:multiLevelType w:val="hybridMultilevel"/>
    <w:tmpl w:val="9EB4CDF6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1815BF"/>
    <w:multiLevelType w:val="hybridMultilevel"/>
    <w:tmpl w:val="E5FC8ECA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8C6737"/>
    <w:multiLevelType w:val="hybridMultilevel"/>
    <w:tmpl w:val="D45A2698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0251D2"/>
    <w:multiLevelType w:val="hybridMultilevel"/>
    <w:tmpl w:val="6A06E5D0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74367D"/>
    <w:multiLevelType w:val="hybridMultilevel"/>
    <w:tmpl w:val="2F486C6C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0D2271"/>
    <w:multiLevelType w:val="hybridMultilevel"/>
    <w:tmpl w:val="0CB26BFE"/>
    <w:lvl w:ilvl="0" w:tplc="E27EC1F4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561664"/>
    <w:multiLevelType w:val="hybridMultilevel"/>
    <w:tmpl w:val="55749740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9971F1"/>
    <w:multiLevelType w:val="hybridMultilevel"/>
    <w:tmpl w:val="CFA2212E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B11212"/>
    <w:multiLevelType w:val="hybridMultilevel"/>
    <w:tmpl w:val="02861E28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7740B2"/>
    <w:multiLevelType w:val="hybridMultilevel"/>
    <w:tmpl w:val="519415C0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A54EC9"/>
    <w:multiLevelType w:val="hybridMultilevel"/>
    <w:tmpl w:val="8D6E1CBE"/>
    <w:lvl w:ilvl="0" w:tplc="E27EC1F4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AF5C41"/>
    <w:multiLevelType w:val="hybridMultilevel"/>
    <w:tmpl w:val="E8965A3E"/>
    <w:lvl w:ilvl="0" w:tplc="E27EC1F4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21"/>
  </w:num>
  <w:num w:numId="8">
    <w:abstractNumId w:val="9"/>
  </w:num>
  <w:num w:numId="9">
    <w:abstractNumId w:val="6"/>
  </w:num>
  <w:num w:numId="10">
    <w:abstractNumId w:val="18"/>
  </w:num>
  <w:num w:numId="11">
    <w:abstractNumId w:val="16"/>
  </w:num>
  <w:num w:numId="12">
    <w:abstractNumId w:val="10"/>
  </w:num>
  <w:num w:numId="13">
    <w:abstractNumId w:val="19"/>
  </w:num>
  <w:num w:numId="14">
    <w:abstractNumId w:val="8"/>
  </w:num>
  <w:num w:numId="15">
    <w:abstractNumId w:val="20"/>
  </w:num>
  <w:num w:numId="16">
    <w:abstractNumId w:val="17"/>
  </w:num>
  <w:num w:numId="17">
    <w:abstractNumId w:val="14"/>
  </w:num>
  <w:num w:numId="18">
    <w:abstractNumId w:val="15"/>
  </w:num>
  <w:num w:numId="19">
    <w:abstractNumId w:val="13"/>
  </w:num>
  <w:num w:numId="20">
    <w:abstractNumId w:val="11"/>
  </w:num>
  <w:num w:numId="21">
    <w:abstractNumId w:val="12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55D71"/>
    <w:rsid w:val="0029639D"/>
    <w:rsid w:val="00326F90"/>
    <w:rsid w:val="003B2543"/>
    <w:rsid w:val="005457C3"/>
    <w:rsid w:val="0082042F"/>
    <w:rsid w:val="008842BB"/>
    <w:rsid w:val="00A6193A"/>
    <w:rsid w:val="00AA1D8D"/>
    <w:rsid w:val="00AD439D"/>
    <w:rsid w:val="00B03A1F"/>
    <w:rsid w:val="00B47730"/>
    <w:rsid w:val="00C04D2F"/>
    <w:rsid w:val="00CB0664"/>
    <w:rsid w:val="00CC12C5"/>
    <w:rsid w:val="00DC7128"/>
    <w:rsid w:val="00F33B45"/>
    <w:rsid w:val="00FC693F"/>
    <w:rsid w:val="00FF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9BA71"/>
  <w14:defaultImageDpi w14:val="300"/>
  <w15:docId w15:val="{60AFBE28-BC66-49A4-A502-A92207FF6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Arial" w:eastAsia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44B1F9-14D7-42C1-9C38-3107DB17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902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Oscar Piraban </cp:lastModifiedBy>
  <cp:revision>3</cp:revision>
  <dcterms:created xsi:type="dcterms:W3CDTF">2026-02-18T15:45:00Z</dcterms:created>
  <dcterms:modified xsi:type="dcterms:W3CDTF">2026-03-28T18:29:00Z</dcterms:modified>
  <cp:category/>
</cp:coreProperties>
</file>